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0282E" w14:textId="3BF81220" w:rsidR="00F0257C" w:rsidRDefault="00F0257C" w:rsidP="00F0257C">
      <w:pPr>
        <w:pStyle w:val="CRCoverPage"/>
        <w:tabs>
          <w:tab w:val="right" w:pos="9639"/>
        </w:tabs>
        <w:spacing w:after="0"/>
        <w:rPr>
          <w:b/>
          <w:i/>
          <w:noProof/>
          <w:sz w:val="28"/>
        </w:rPr>
      </w:pPr>
      <w:r>
        <w:rPr>
          <w:b/>
          <w:noProof/>
          <w:sz w:val="24"/>
        </w:rPr>
        <w:t>3GPP TSG CT WG3 Meeting #144</w:t>
      </w:r>
      <w:r>
        <w:rPr>
          <w:b/>
          <w:i/>
          <w:noProof/>
          <w:sz w:val="28"/>
        </w:rPr>
        <w:tab/>
        <w:t>C3-255</w:t>
      </w:r>
      <w:r w:rsidR="00826208">
        <w:rPr>
          <w:rFonts w:hint="eastAsia"/>
          <w:b/>
          <w:i/>
          <w:noProof/>
          <w:sz w:val="28"/>
          <w:lang w:eastAsia="zh-CN"/>
        </w:rPr>
        <w:t>40</w:t>
      </w:r>
      <w:r w:rsidR="003B4549">
        <w:rPr>
          <w:b/>
          <w:i/>
          <w:noProof/>
          <w:sz w:val="28"/>
        </w:rPr>
        <w:t>5</w:t>
      </w:r>
    </w:p>
    <w:p w14:paraId="0EE221C3" w14:textId="77777777" w:rsidR="00F0257C" w:rsidRPr="00826208" w:rsidRDefault="00F0257C" w:rsidP="00F0257C">
      <w:pPr>
        <w:pStyle w:val="CRCoverPage"/>
        <w:outlineLvl w:val="0"/>
        <w:rPr>
          <w:rFonts w:cs="Arial"/>
          <w:b/>
          <w:bCs/>
          <w:lang w:val="en-US"/>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w:t>
      </w:r>
      <w:r w:rsidRPr="00826208">
        <w:rPr>
          <w:rFonts w:cs="Arial"/>
          <w:b/>
          <w:bCs/>
          <w:lang w:val="en-US"/>
        </w:rPr>
        <w:t>vember – 21st November, 2025</w:t>
      </w:r>
    </w:p>
    <w:p w14:paraId="14360066" w14:textId="7FA87120" w:rsidR="00F0257C" w:rsidRDefault="00F0257C" w:rsidP="00F0257C">
      <w:pPr>
        <w:spacing w:after="120"/>
        <w:ind w:left="1985" w:hanging="1985"/>
        <w:rPr>
          <w:rFonts w:ascii="Arial" w:hAnsi="Arial" w:cs="Arial" w:hint="eastAsia"/>
          <w:b/>
          <w:bCs/>
          <w:lang w:val="en-US"/>
        </w:rPr>
      </w:pPr>
      <w:r>
        <w:rPr>
          <w:rFonts w:ascii="Arial" w:hAnsi="Arial" w:cs="Arial"/>
          <w:b/>
          <w:bCs/>
          <w:lang w:val="en-US"/>
        </w:rPr>
        <w:t>Source:</w:t>
      </w:r>
      <w:r>
        <w:rPr>
          <w:rFonts w:ascii="Arial" w:hAnsi="Arial" w:cs="Arial"/>
          <w:b/>
          <w:bCs/>
          <w:lang w:val="en-US"/>
        </w:rPr>
        <w:tab/>
        <w:t>Huawei</w:t>
      </w:r>
      <w:r w:rsidR="00826208">
        <w:rPr>
          <w:rFonts w:ascii="Arial" w:hAnsi="Arial" w:cs="Arial" w:hint="eastAsia"/>
          <w:b/>
          <w:bCs/>
          <w:lang w:val="en-US"/>
        </w:rPr>
        <w:t>,</w:t>
      </w:r>
      <w:r w:rsidR="00826208" w:rsidRPr="00826208">
        <w:rPr>
          <w:rFonts w:ascii="Arial" w:hAnsi="Arial" w:cs="Arial"/>
          <w:b/>
          <w:bCs/>
          <w:lang w:val="en-US"/>
        </w:rPr>
        <w:t xml:space="preserve"> </w:t>
      </w:r>
      <w:r w:rsidR="00826208" w:rsidRPr="00826208">
        <w:rPr>
          <w:rFonts w:ascii="Arial" w:hAnsi="Arial" w:cs="Arial"/>
          <w:b/>
          <w:bCs/>
          <w:lang w:val="en-US"/>
        </w:rPr>
        <w:t>Ericsson</w:t>
      </w:r>
    </w:p>
    <w:p w14:paraId="76B9F243" w14:textId="01CF57CC" w:rsidR="00F0257C" w:rsidRDefault="00F0257C" w:rsidP="00F0257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D337D7">
        <w:rPr>
          <w:rFonts w:ascii="Arial" w:hAnsi="Arial" w:cs="Arial"/>
          <w:b/>
          <w:bCs/>
          <w:lang w:val="en-US"/>
        </w:rPr>
        <w:t xml:space="preserve">Pseudo-CR on </w:t>
      </w:r>
      <w:r w:rsidRPr="00F0257C">
        <w:rPr>
          <w:rFonts w:ascii="Arial" w:hAnsi="Arial" w:cs="Arial"/>
          <w:b/>
          <w:bCs/>
          <w:lang w:val="en-US"/>
        </w:rPr>
        <w:t xml:space="preserve">Corrections on service descriptions of the </w:t>
      </w:r>
      <w:proofErr w:type="spellStart"/>
      <w:r w:rsidRPr="00F0257C">
        <w:rPr>
          <w:rFonts w:ascii="Arial" w:hAnsi="Arial" w:cs="Arial"/>
          <w:b/>
          <w:bCs/>
          <w:lang w:val="en-US"/>
        </w:rPr>
        <w:t>Naf</w:t>
      </w:r>
      <w:proofErr w:type="spellEnd"/>
      <w:r w:rsidRPr="00F0257C">
        <w:rPr>
          <w:rFonts w:ascii="Arial" w:hAnsi="Arial" w:cs="Arial"/>
          <w:b/>
          <w:bCs/>
          <w:lang w:val="en-US"/>
        </w:rPr>
        <w:t xml:space="preserve"> APIs</w:t>
      </w:r>
    </w:p>
    <w:p w14:paraId="568FF0CB" w14:textId="77777777" w:rsidR="00F0257C" w:rsidRDefault="00F0257C" w:rsidP="00F0257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w:t>
      </w:r>
    </w:p>
    <w:p w14:paraId="6B1590B5" w14:textId="77777777" w:rsidR="00F0257C" w:rsidRDefault="00F0257C" w:rsidP="00F0257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 (AIML_CN)</w:t>
      </w:r>
    </w:p>
    <w:p w14:paraId="355D5E59" w14:textId="77777777" w:rsidR="00F0257C" w:rsidRDefault="00F0257C" w:rsidP="00F0257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59F95A11" w14:textId="77777777" w:rsidR="00F0257C" w:rsidRDefault="00F0257C" w:rsidP="00F0257C">
      <w:pPr>
        <w:pBdr>
          <w:bottom w:val="single" w:sz="12" w:space="1" w:color="auto"/>
        </w:pBdr>
        <w:spacing w:after="120"/>
        <w:ind w:left="1985" w:hanging="1985"/>
        <w:rPr>
          <w:rFonts w:ascii="Arial" w:hAnsi="Arial" w:cs="Arial"/>
          <w:b/>
          <w:bCs/>
          <w:lang w:val="en-US"/>
        </w:rPr>
      </w:pPr>
    </w:p>
    <w:p w14:paraId="4E0120EE" w14:textId="77777777" w:rsidR="00F0257C" w:rsidRPr="009E7581" w:rsidRDefault="00F0257C" w:rsidP="00F0257C">
      <w:pPr>
        <w:pStyle w:val="CRCoverPage"/>
        <w:rPr>
          <w:b/>
          <w:lang w:val="en-US"/>
        </w:rPr>
      </w:pPr>
      <w:r w:rsidRPr="009E7581">
        <w:rPr>
          <w:b/>
          <w:lang w:val="en-US"/>
        </w:rPr>
        <w:t>1. Introduction</w:t>
      </w:r>
    </w:p>
    <w:p w14:paraId="1C5933BD" w14:textId="07304049" w:rsidR="00F0257C" w:rsidRPr="009E7581" w:rsidRDefault="00281189" w:rsidP="00F0257C">
      <w:pPr>
        <w:rPr>
          <w:lang w:val="en-US"/>
        </w:rPr>
      </w:pPr>
      <w:r>
        <w:rPr>
          <w:noProof/>
        </w:rPr>
        <w:t>There are still some errors in the</w:t>
      </w:r>
      <w:r w:rsidRPr="00281189">
        <w:rPr>
          <w:noProof/>
        </w:rPr>
        <w:t xml:space="preserve"> service descriptions of the Naf APIs</w:t>
      </w:r>
      <w:r w:rsidR="00F0257C" w:rsidRPr="009E7581">
        <w:rPr>
          <w:lang w:val="en-US"/>
        </w:rPr>
        <w:t>.</w:t>
      </w:r>
    </w:p>
    <w:p w14:paraId="25229501" w14:textId="77777777" w:rsidR="00F0257C" w:rsidRPr="009E7581" w:rsidRDefault="00F0257C" w:rsidP="00F0257C">
      <w:pPr>
        <w:pStyle w:val="CRCoverPage"/>
        <w:rPr>
          <w:b/>
          <w:lang w:val="en-US"/>
        </w:rPr>
      </w:pPr>
      <w:r w:rsidRPr="009E7581">
        <w:rPr>
          <w:b/>
          <w:lang w:val="en-US"/>
        </w:rPr>
        <w:t>2. Reason for Change</w:t>
      </w:r>
    </w:p>
    <w:p w14:paraId="3EE147AB" w14:textId="77777777" w:rsidR="00F0257C" w:rsidRPr="0022661C" w:rsidRDefault="00F0257C" w:rsidP="00F0257C">
      <w:pPr>
        <w:pStyle w:val="CRCoverPage"/>
        <w:numPr>
          <w:ilvl w:val="0"/>
          <w:numId w:val="7"/>
        </w:numPr>
        <w:spacing w:after="0"/>
        <w:rPr>
          <w:rFonts w:ascii="Times New Roman" w:hAnsi="Times New Roman"/>
          <w:noProof/>
        </w:rPr>
      </w:pPr>
      <w:r w:rsidRPr="0022661C">
        <w:rPr>
          <w:rFonts w:ascii="Times New Roman" w:hAnsi="Times New Roman"/>
          <w:noProof/>
        </w:rPr>
        <w:t>The "Individual AF VFL Inference Subscription" resource name in the service descriptions misaligns with the resource definition.</w:t>
      </w:r>
    </w:p>
    <w:p w14:paraId="63874063" w14:textId="77777777" w:rsidR="00F0257C" w:rsidRPr="0022661C" w:rsidRDefault="00F0257C" w:rsidP="00F0257C">
      <w:pPr>
        <w:pStyle w:val="CRCoverPage"/>
        <w:numPr>
          <w:ilvl w:val="0"/>
          <w:numId w:val="7"/>
        </w:numPr>
        <w:spacing w:after="0"/>
        <w:rPr>
          <w:rFonts w:ascii="Times New Roman" w:hAnsi="Times New Roman"/>
          <w:noProof/>
        </w:rPr>
      </w:pPr>
      <w:r w:rsidRPr="0022661C">
        <w:rPr>
          <w:rFonts w:ascii="Times New Roman" w:hAnsi="Times New Roman"/>
          <w:noProof/>
        </w:rPr>
        <w:t>The "notifCorreId" attribute name in the service description misaligns with the data model definition.</w:t>
      </w:r>
    </w:p>
    <w:p w14:paraId="56BE0AED" w14:textId="77777777" w:rsidR="00F0257C" w:rsidRPr="0022661C" w:rsidRDefault="00F0257C" w:rsidP="00F0257C">
      <w:pPr>
        <w:pStyle w:val="CRCoverPage"/>
        <w:numPr>
          <w:ilvl w:val="0"/>
          <w:numId w:val="7"/>
        </w:numPr>
        <w:spacing w:after="0"/>
        <w:rPr>
          <w:rFonts w:ascii="Times New Roman" w:hAnsi="Times New Roman"/>
          <w:noProof/>
        </w:rPr>
      </w:pPr>
      <w:r w:rsidRPr="0022661C">
        <w:rPr>
          <w:rFonts w:ascii="Times New Roman" w:hAnsi="Times New Roman"/>
          <w:noProof/>
        </w:rPr>
        <w:t>The dotted vertical lines in the figures need to be updated to solid lines.</w:t>
      </w:r>
    </w:p>
    <w:p w14:paraId="3570793C" w14:textId="77777777" w:rsidR="0022661C" w:rsidRDefault="00F0257C" w:rsidP="00005AB6">
      <w:pPr>
        <w:pStyle w:val="CRCoverPage"/>
        <w:numPr>
          <w:ilvl w:val="0"/>
          <w:numId w:val="7"/>
        </w:numPr>
        <w:spacing w:after="0"/>
        <w:rPr>
          <w:rFonts w:ascii="Times New Roman" w:hAnsi="Times New Roman"/>
          <w:noProof/>
        </w:rPr>
      </w:pPr>
      <w:r w:rsidRPr="0022661C">
        <w:rPr>
          <w:rFonts w:ascii="Times New Roman" w:hAnsi="Times New Roman"/>
          <w:noProof/>
        </w:rPr>
        <w:t>Correct the "notificationURI" to "notifUri" attribute in clause 5.3.2.4.2.</w:t>
      </w:r>
    </w:p>
    <w:p w14:paraId="63EF4406" w14:textId="36E7D4E1" w:rsidR="00F0257C" w:rsidRPr="0022661C" w:rsidRDefault="00F0257C" w:rsidP="00005AB6">
      <w:pPr>
        <w:pStyle w:val="CRCoverPage"/>
        <w:numPr>
          <w:ilvl w:val="0"/>
          <w:numId w:val="7"/>
        </w:numPr>
        <w:spacing w:after="0"/>
        <w:rPr>
          <w:rFonts w:ascii="Times New Roman" w:hAnsi="Times New Roman"/>
          <w:noProof/>
        </w:rPr>
      </w:pPr>
      <w:r w:rsidRPr="0022661C">
        <w:rPr>
          <w:rFonts w:ascii="Times New Roman" w:hAnsi="Times New Roman"/>
          <w:noProof/>
        </w:rPr>
        <w:t>Other editorial corrections.</w:t>
      </w:r>
    </w:p>
    <w:p w14:paraId="0E2AF305" w14:textId="6D118374" w:rsidR="00F0257C" w:rsidRDefault="00F0257C" w:rsidP="00F0257C">
      <w:pPr>
        <w:pStyle w:val="CRCoverPage"/>
        <w:rPr>
          <w:b/>
          <w:lang w:val="en-US"/>
        </w:rPr>
      </w:pPr>
      <w:r>
        <w:rPr>
          <w:b/>
          <w:lang w:val="en-US"/>
        </w:rPr>
        <w:t>3. Conclusions</w:t>
      </w:r>
    </w:p>
    <w:p w14:paraId="20B9C396" w14:textId="77777777" w:rsidR="00F0257C" w:rsidRDefault="00F0257C" w:rsidP="00F0257C">
      <w:pPr>
        <w:rPr>
          <w:lang w:val="en-US"/>
        </w:rPr>
      </w:pPr>
      <w:r>
        <w:rPr>
          <w:lang w:val="en-US"/>
        </w:rPr>
        <w:t>N/A</w:t>
      </w:r>
    </w:p>
    <w:p w14:paraId="119110E2" w14:textId="77777777" w:rsidR="00F0257C" w:rsidRDefault="00F0257C" w:rsidP="00F0257C">
      <w:pPr>
        <w:pStyle w:val="CRCoverPage"/>
        <w:rPr>
          <w:b/>
          <w:lang w:val="en-US"/>
        </w:rPr>
      </w:pPr>
      <w:r>
        <w:rPr>
          <w:b/>
          <w:lang w:val="en-US"/>
        </w:rPr>
        <w:t>4. Proposal</w:t>
      </w:r>
    </w:p>
    <w:p w14:paraId="05417B35" w14:textId="77777777" w:rsidR="00F0257C" w:rsidRDefault="00F0257C" w:rsidP="00F0257C">
      <w:pPr>
        <w:rPr>
          <w:lang w:val="en-US"/>
        </w:rPr>
      </w:pPr>
      <w:r>
        <w:rPr>
          <w:lang w:val="en-US"/>
        </w:rPr>
        <w:t>It is proposed to agree the following changes to 3GPP TS 29.530 V 1.1.0.</w:t>
      </w: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0" w:name="_Toc20407945"/>
      <w:bookmarkStart w:id="1" w:name="_Toc24719943"/>
      <w:bookmarkStart w:id="2" w:name="_Toc36041291"/>
      <w:bookmarkStart w:id="3" w:name="_Toc36041372"/>
      <w:bookmarkStart w:id="4" w:name="_Toc36041455"/>
      <w:bookmarkStart w:id="5" w:name="_Toc45134592"/>
      <w:bookmarkStart w:id="6" w:name="_Toc59019617"/>
      <w:bookmarkStart w:id="7" w:name="_Toc200969172"/>
      <w:bookmarkStart w:id="8" w:name="_Toc493665975"/>
      <w:bookmarkStart w:id="9" w:name="_Toc492974840"/>
      <w:bookmarkStart w:id="10" w:name="_Toc493774022"/>
      <w:bookmarkStart w:id="11" w:name="_Toc494194771"/>
      <w:bookmarkStart w:id="12" w:name="_Toc528159065"/>
      <w:bookmarkStart w:id="13" w:name="_Toc532198027"/>
      <w:bookmarkStart w:id="14" w:name="_Toc34123781"/>
      <w:bookmarkStart w:id="15" w:name="_Toc36038525"/>
      <w:bookmarkStart w:id="16" w:name="_Toc36038613"/>
      <w:bookmarkStart w:id="17" w:name="_Toc36038804"/>
      <w:bookmarkStart w:id="18" w:name="_Toc44680744"/>
      <w:bookmarkStart w:id="19" w:name="_Toc45133656"/>
      <w:bookmarkStart w:id="20" w:name="_Toc45133747"/>
      <w:bookmarkStart w:id="21" w:name="_Toc49417445"/>
      <w:bookmarkStart w:id="22" w:name="_Toc51762412"/>
      <w:bookmarkStart w:id="23" w:name="_Toc58838128"/>
      <w:bookmarkStart w:id="24" w:name="_Toc59017141"/>
      <w:bookmarkStart w:id="25" w:name="_Toc68168287"/>
      <w:bookmarkStart w:id="26" w:name="_Toc192879047"/>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89B72D4" w14:textId="77777777" w:rsidR="000F33E0" w:rsidRPr="000D70BF" w:rsidRDefault="000F33E0" w:rsidP="000F33E0">
      <w:pPr>
        <w:pStyle w:val="50"/>
      </w:pPr>
      <w:bookmarkStart w:id="27" w:name="_Toc510696593"/>
      <w:bookmarkStart w:id="28" w:name="_Toc35971385"/>
      <w:bookmarkStart w:id="29" w:name="_Toc207824683"/>
      <w:bookmarkStart w:id="30" w:name="_Toc200961481"/>
      <w:bookmarkStart w:id="31" w:name="_Toc207824693"/>
      <w:bookmarkStart w:id="32" w:name="_Toc200961498"/>
      <w:bookmarkStart w:id="33" w:name="_Toc207824710"/>
      <w:bookmarkStart w:id="34" w:name="_Toc510696586"/>
      <w:bookmarkStart w:id="35" w:name="_Toc35971378"/>
      <w:bookmarkStart w:id="36" w:name="_Toc207824676"/>
      <w:bookmarkStart w:id="37" w:name="_Hlk5052591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D70BF">
        <w:t>5.2.2.2.2</w:t>
      </w:r>
      <w:r w:rsidRPr="000D70BF">
        <w:tab/>
        <w:t>VFL Training Subscription Creation</w:t>
      </w:r>
      <w:bookmarkEnd w:id="27"/>
      <w:bookmarkEnd w:id="28"/>
      <w:bookmarkEnd w:id="29"/>
    </w:p>
    <w:p w14:paraId="6E90F512" w14:textId="77777777" w:rsidR="000F33E0" w:rsidRPr="000D70BF" w:rsidRDefault="000F33E0" w:rsidP="000F33E0">
      <w:bookmarkStart w:id="38" w:name="_Toc510696594"/>
      <w:bookmarkStart w:id="39" w:name="_Toc35971386"/>
      <w:r w:rsidRPr="000D70BF">
        <w:t xml:space="preserve">Figure 5.2.2.2.2-1 depicts a scenario where an NF </w:t>
      </w:r>
      <w:r w:rsidRPr="000D70BF">
        <w:rPr>
          <w:noProof/>
          <w:lang w:eastAsia="zh-CN"/>
        </w:rPr>
        <w:t xml:space="preserve">service consumer </w:t>
      </w:r>
      <w:r w:rsidRPr="000D70BF">
        <w:t>sends a request to the AF to request the creation of a VFL Training Subscription (see also clause </w:t>
      </w:r>
      <w:r w:rsidRPr="000D70BF">
        <w:rPr>
          <w:lang w:eastAsia="ko-KR"/>
        </w:rPr>
        <w:t>6.2H</w:t>
      </w:r>
      <w:r w:rsidRPr="000D70BF">
        <w:t xml:space="preserve"> of 3GPP°TS°23.288</w:t>
      </w:r>
      <w:proofErr w:type="gramStart"/>
      <w:r w:rsidRPr="000D70BF">
        <w:t>°[</w:t>
      </w:r>
      <w:proofErr w:type="gramEnd"/>
      <w:r w:rsidRPr="000D70BF">
        <w:t>14]).</w:t>
      </w:r>
    </w:p>
    <w:bookmarkStart w:id="40" w:name="MCCQCTEMPBM_00000088"/>
    <w:bookmarkStart w:id="41" w:name="_MON_1815930684"/>
    <w:bookmarkEnd w:id="41"/>
    <w:p w14:paraId="4A16AD5F" w14:textId="023AA90E" w:rsidR="000F33E0" w:rsidRPr="000D70BF" w:rsidRDefault="000F33E0" w:rsidP="000F33E0">
      <w:pPr>
        <w:pStyle w:val="TF"/>
        <w:jc w:val="left"/>
      </w:pPr>
      <w:del w:id="42" w:author="Huawei" w:date="2025-11-04T14:46:00Z">
        <w:r w:rsidRPr="000D70BF" w:rsidDel="000F33E0">
          <w:object w:dxaOrig="9620" w:dyaOrig="2508" w14:anchorId="5F92D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122.65pt" o:ole="">
              <v:imagedata r:id="rId9" o:title=""/>
            </v:shape>
            <o:OLEObject Type="Embed" ProgID="Word.Document.8" ShapeID="_x0000_i1025" DrawAspect="Content" ObjectID="_1825002343" r:id="rId10">
              <o:FieldCodes>\s</o:FieldCodes>
            </o:OLEObject>
          </w:object>
        </w:r>
      </w:del>
      <w:bookmarkEnd w:id="40"/>
      <w:ins w:id="43" w:author="Huawei" w:date="2025-11-04T14:43:00Z">
        <w:r w:rsidRPr="000D70BF">
          <w:object w:dxaOrig="10095" w:dyaOrig="3300" w14:anchorId="1297FC62">
            <v:shape id="_x0000_i1026" type="#_x0000_t75" style="width:502.9pt;height:165pt" o:ole="">
              <v:imagedata r:id="rId11" o:title=""/>
            </v:shape>
            <o:OLEObject Type="Embed" ProgID="Visio.Drawing.15" ShapeID="_x0000_i1026" DrawAspect="Content" ObjectID="_1825002344" r:id="rId12"/>
          </w:object>
        </w:r>
      </w:ins>
    </w:p>
    <w:p w14:paraId="6305FCD6" w14:textId="77777777" w:rsidR="000F33E0" w:rsidRPr="000D70BF" w:rsidRDefault="000F33E0" w:rsidP="000F33E0">
      <w:pPr>
        <w:pStyle w:val="TF"/>
      </w:pPr>
      <w:r w:rsidRPr="000D70BF">
        <w:t>Figure 5.2.2.2.2-1: Procedure for VFL Training Subscription Creation</w:t>
      </w:r>
    </w:p>
    <w:p w14:paraId="77C18A16" w14:textId="77777777" w:rsidR="000F33E0" w:rsidRPr="000D70BF" w:rsidRDefault="000F33E0" w:rsidP="000F33E0">
      <w:pPr>
        <w:pStyle w:val="B10"/>
      </w:pPr>
      <w:r w:rsidRPr="000D70BF">
        <w:t>1.</w:t>
      </w:r>
      <w:r w:rsidRPr="000D70BF">
        <w:tab/>
        <w:t xml:space="preserve">In order to subscribe to VFL Training, the NF </w:t>
      </w:r>
      <w:r w:rsidRPr="000D70BF">
        <w:rPr>
          <w:noProof/>
          <w:lang w:eastAsia="zh-CN"/>
        </w:rPr>
        <w:t xml:space="preserve">service consumer </w:t>
      </w:r>
      <w:r w:rsidRPr="000D70BF">
        <w:t xml:space="preserve">shall send an HTTP POST request to the AF targeting the URI of the "VFL Training Subscriptions" collection resource, with the request body including the </w:t>
      </w:r>
      <w:proofErr w:type="spellStart"/>
      <w:r w:rsidRPr="000D70BF">
        <w:t>VflTrainingSub</w:t>
      </w:r>
      <w:r w:rsidRPr="000D70BF">
        <w:rPr>
          <w:rFonts w:hint="eastAsia"/>
          <w:lang w:eastAsia="zh-CN"/>
        </w:rPr>
        <w:t>s</w:t>
      </w:r>
      <w:proofErr w:type="spellEnd"/>
      <w:r w:rsidRPr="000D70BF">
        <w:t xml:space="preserve"> data structure.</w:t>
      </w:r>
    </w:p>
    <w:p w14:paraId="56DB60DB" w14:textId="77777777" w:rsidR="000F33E0" w:rsidRPr="000D70BF" w:rsidRDefault="000F33E0" w:rsidP="000F33E0">
      <w:pPr>
        <w:pStyle w:val="B10"/>
      </w:pPr>
      <w:r w:rsidRPr="000D70BF">
        <w:t>2a.</w:t>
      </w:r>
      <w:r w:rsidRPr="000D70BF">
        <w:tab/>
        <w:t xml:space="preserve">Upon success, the AF shall respond with an HTTP "201 Created" status code with the response body containing a representation of the created "Individual VFL Training Subscription" resource within the </w:t>
      </w:r>
      <w:proofErr w:type="spellStart"/>
      <w:r w:rsidRPr="000D70BF">
        <w:t>VflTrainingSub</w:t>
      </w:r>
      <w:r w:rsidRPr="000D70BF">
        <w:rPr>
          <w:rFonts w:hint="eastAsia"/>
          <w:lang w:eastAsia="zh-CN"/>
        </w:rPr>
        <w:t>s</w:t>
      </w:r>
      <w:proofErr w:type="spellEnd"/>
      <w:r w:rsidRPr="000D70BF">
        <w:t xml:space="preserve"> data structure, and an HTTP "Location" header field containing the URI of the created resource.</w:t>
      </w:r>
    </w:p>
    <w:p w14:paraId="391F9CEE" w14:textId="77777777" w:rsidR="000F33E0" w:rsidRPr="000D70BF" w:rsidRDefault="000F33E0" w:rsidP="000F33E0">
      <w:pPr>
        <w:pStyle w:val="B10"/>
      </w:pPr>
      <w:r w:rsidRPr="000D70BF">
        <w:t>2b.</w:t>
      </w:r>
      <w:r w:rsidRPr="000D70BF">
        <w:tab/>
        <w:t>On failure, the appropriate HTTP status code indicating the error shall be returned and appropriate additional error information should be returned in the HTTP POST response body, as specified in clause 6.1.7.</w:t>
      </w:r>
    </w:p>
    <w:p w14:paraId="0CD43B78" w14:textId="77777777" w:rsidR="000F33E0" w:rsidRDefault="000F33E0" w:rsidP="000F33E0">
      <w:pPr>
        <w:pStyle w:val="B10"/>
      </w:pPr>
    </w:p>
    <w:p w14:paraId="5A67B278" w14:textId="77777777" w:rsidR="000F33E0" w:rsidRPr="00B61815" w:rsidRDefault="000F33E0" w:rsidP="000F33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FA1860" w14:textId="77777777" w:rsidR="000F33E0" w:rsidRPr="000D70BF" w:rsidRDefault="000F33E0" w:rsidP="000F33E0">
      <w:pPr>
        <w:pStyle w:val="50"/>
      </w:pPr>
      <w:bookmarkStart w:id="44" w:name="_Toc207824684"/>
      <w:r w:rsidRPr="000D70BF">
        <w:t>5.2.2.2.3</w:t>
      </w:r>
      <w:r w:rsidRPr="000D70BF">
        <w:tab/>
        <w:t>VFL Training Subscription Update</w:t>
      </w:r>
      <w:bookmarkEnd w:id="38"/>
      <w:bookmarkEnd w:id="39"/>
      <w:bookmarkEnd w:id="44"/>
    </w:p>
    <w:p w14:paraId="4985F40A" w14:textId="77777777" w:rsidR="000F33E0" w:rsidRPr="000D70BF" w:rsidRDefault="000F33E0" w:rsidP="000F33E0">
      <w:r w:rsidRPr="000D70BF">
        <w:t xml:space="preserve">Figure 5.2.2.2.3-1 depicts a scenario where an NF </w:t>
      </w:r>
      <w:r w:rsidRPr="000D70BF">
        <w:rPr>
          <w:noProof/>
          <w:lang w:eastAsia="zh-CN"/>
        </w:rPr>
        <w:t xml:space="preserve">service consumer </w:t>
      </w:r>
      <w:r w:rsidRPr="000D70BF">
        <w:t>sends a request to the AF to request the update of an existing VFL Training Subscription (see also clause </w:t>
      </w:r>
      <w:r w:rsidRPr="000D70BF">
        <w:rPr>
          <w:lang w:eastAsia="ko-KR"/>
        </w:rPr>
        <w:t>6.2H</w:t>
      </w:r>
      <w:r w:rsidRPr="000D70BF">
        <w:t xml:space="preserve"> of 3GPP°TS°23.288</w:t>
      </w:r>
      <w:proofErr w:type="gramStart"/>
      <w:r w:rsidRPr="000D70BF">
        <w:t>°[</w:t>
      </w:r>
      <w:proofErr w:type="gramEnd"/>
      <w:r w:rsidRPr="000D70BF">
        <w:t>14]).</w:t>
      </w:r>
    </w:p>
    <w:bookmarkStart w:id="45" w:name="_MON_1742556900"/>
    <w:bookmarkEnd w:id="45"/>
    <w:p w14:paraId="32F00351" w14:textId="60D39CBB" w:rsidR="000F33E0" w:rsidRPr="000D70BF" w:rsidRDefault="000F33E0" w:rsidP="000F33E0">
      <w:pPr>
        <w:pStyle w:val="TH"/>
      </w:pPr>
      <w:del w:id="46" w:author="Huawei" w:date="2025-11-04T14:47:00Z">
        <w:r w:rsidRPr="000D70BF" w:rsidDel="000F33E0">
          <w:object w:dxaOrig="9620" w:dyaOrig="3089" w14:anchorId="206464FD">
            <v:shape id="_x0000_i1027" type="#_x0000_t75" style="width:482.65pt;height:151.15pt" o:ole="">
              <v:imagedata r:id="rId13" o:title=""/>
            </v:shape>
            <o:OLEObject Type="Embed" ProgID="Word.Document.8" ShapeID="_x0000_i1027" DrawAspect="Content" ObjectID="_1825002345" r:id="rId14">
              <o:FieldCodes>\s</o:FieldCodes>
            </o:OLEObject>
          </w:object>
        </w:r>
      </w:del>
      <w:bookmarkStart w:id="47" w:name="MCCQCTEMPBM_00000095"/>
      <w:ins w:id="48" w:author="Huawei" w:date="2025-11-04T14:47:00Z">
        <w:r w:rsidRPr="000D70BF">
          <w:object w:dxaOrig="8805" w:dyaOrig="2445" w14:anchorId="6EF8FB75">
            <v:shape id="_x0000_i1028" type="#_x0000_t75" style="width:439.5pt;height:122.65pt" o:ole="">
              <v:imagedata r:id="rId15" o:title=""/>
            </v:shape>
            <o:OLEObject Type="Embed" ProgID="Visio.Drawing.15" ShapeID="_x0000_i1028" DrawAspect="Content" ObjectID="_1825002346" r:id="rId16"/>
          </w:object>
        </w:r>
      </w:ins>
      <w:bookmarkEnd w:id="47"/>
    </w:p>
    <w:p w14:paraId="3CBC128B" w14:textId="77777777" w:rsidR="000F33E0" w:rsidRPr="000D70BF" w:rsidRDefault="000F33E0" w:rsidP="000F33E0">
      <w:pPr>
        <w:pStyle w:val="TF"/>
      </w:pPr>
      <w:r w:rsidRPr="000D70BF">
        <w:t>Figure 5.2.2.2.3-1: Procedure for VFL Training Subscription Update</w:t>
      </w:r>
    </w:p>
    <w:p w14:paraId="1620295A" w14:textId="77777777" w:rsidR="000F33E0" w:rsidRPr="000D70BF" w:rsidRDefault="000F33E0" w:rsidP="000F33E0">
      <w:pPr>
        <w:pStyle w:val="B10"/>
      </w:pPr>
      <w:r w:rsidRPr="000D70BF">
        <w:t>1.</w:t>
      </w:r>
      <w:r w:rsidRPr="000D70BF">
        <w:tab/>
        <w:t xml:space="preserve">In order to request the update of an existing VFL Training Subscription, the NF </w:t>
      </w:r>
      <w:r w:rsidRPr="000D70BF">
        <w:rPr>
          <w:noProof/>
          <w:lang w:eastAsia="zh-CN"/>
        </w:rPr>
        <w:t xml:space="preserve">service consumer </w:t>
      </w:r>
      <w:r w:rsidRPr="000D70BF">
        <w:t>shall send an HTTP PUT/PATCH request to the AF, targeting the URI of the corresponding "Individual VFL Training Subscription" resource, with the request body including either:</w:t>
      </w:r>
    </w:p>
    <w:p w14:paraId="6ADF26C7" w14:textId="77777777" w:rsidR="000F33E0" w:rsidRPr="000D70BF" w:rsidRDefault="000F33E0" w:rsidP="000F33E0">
      <w:pPr>
        <w:pStyle w:val="B2"/>
      </w:pPr>
      <w:r w:rsidRPr="000D70BF">
        <w:t>-</w:t>
      </w:r>
      <w:r w:rsidRPr="000D70BF">
        <w:tab/>
        <w:t xml:space="preserve">the updated representation of the resource within the </w:t>
      </w:r>
      <w:proofErr w:type="spellStart"/>
      <w:r w:rsidRPr="000D70BF">
        <w:t>VflTrainingSub</w:t>
      </w:r>
      <w:r w:rsidRPr="000D70BF">
        <w:rPr>
          <w:rFonts w:hint="eastAsia"/>
          <w:lang w:eastAsia="zh-CN"/>
        </w:rPr>
        <w:t>s</w:t>
      </w:r>
      <w:proofErr w:type="spellEnd"/>
      <w:r w:rsidRPr="000D70BF">
        <w:t xml:space="preserve"> data structure, in case the HTTP PUT method is used; or</w:t>
      </w:r>
    </w:p>
    <w:p w14:paraId="0DDF8C45" w14:textId="77777777" w:rsidR="000F33E0" w:rsidRPr="000D70BF" w:rsidRDefault="000F33E0" w:rsidP="000F33E0">
      <w:pPr>
        <w:pStyle w:val="B2"/>
      </w:pPr>
      <w:r w:rsidRPr="000D70BF">
        <w:t>-</w:t>
      </w:r>
      <w:r w:rsidRPr="000D70BF">
        <w:tab/>
        <w:t xml:space="preserve">the requested modifications to the resource within the </w:t>
      </w:r>
      <w:proofErr w:type="spellStart"/>
      <w:r w:rsidRPr="000D70BF">
        <w:t>VflTrainingSub</w:t>
      </w:r>
      <w:r w:rsidRPr="000D70BF">
        <w:rPr>
          <w:rFonts w:hint="eastAsia"/>
          <w:lang w:eastAsia="zh-CN"/>
        </w:rPr>
        <w:t>s</w:t>
      </w:r>
      <w:r w:rsidRPr="000D70BF">
        <w:rPr>
          <w:lang w:eastAsia="zh-CN"/>
        </w:rPr>
        <w:t>Patch</w:t>
      </w:r>
      <w:proofErr w:type="spellEnd"/>
      <w:r w:rsidRPr="000D70BF" w:rsidDel="00311508">
        <w:t xml:space="preserve"> </w:t>
      </w:r>
      <w:r w:rsidRPr="000D70BF">
        <w:t>data structure, in case the HTTP PATCH method is used.</w:t>
      </w:r>
    </w:p>
    <w:p w14:paraId="5414DCCD" w14:textId="77777777" w:rsidR="000F33E0" w:rsidRPr="000D70BF" w:rsidRDefault="000F33E0" w:rsidP="000F33E0">
      <w:pPr>
        <w:pStyle w:val="B10"/>
      </w:pPr>
      <w:r w:rsidRPr="000D70BF">
        <w:t>2a.</w:t>
      </w:r>
      <w:r w:rsidRPr="000D70BF">
        <w:tab/>
        <w:t>Upon success, the AF shall update the targeted "Individual VFL Training Subscription" resource accordingly and respond with either:</w:t>
      </w:r>
    </w:p>
    <w:p w14:paraId="3F6784FB" w14:textId="77777777" w:rsidR="000F33E0" w:rsidRPr="000D70BF" w:rsidRDefault="000F33E0" w:rsidP="000F33E0">
      <w:pPr>
        <w:pStyle w:val="B2"/>
      </w:pPr>
      <w:r w:rsidRPr="000D70BF">
        <w:t>-</w:t>
      </w:r>
      <w:r w:rsidRPr="000D70BF">
        <w:tab/>
        <w:t xml:space="preserve">an HTTP "200 OK" status code with the response body containing a representation of the updated "Individual VFL Training Subscription" resource within the </w:t>
      </w:r>
      <w:proofErr w:type="spellStart"/>
      <w:r w:rsidRPr="000D70BF">
        <w:t>VflTrainingSub</w:t>
      </w:r>
      <w:r w:rsidRPr="000D70BF">
        <w:rPr>
          <w:rFonts w:hint="eastAsia"/>
          <w:lang w:eastAsia="zh-CN"/>
        </w:rPr>
        <w:t>s</w:t>
      </w:r>
      <w:proofErr w:type="spellEnd"/>
      <w:r w:rsidRPr="000D70BF" w:rsidDel="00311508">
        <w:t xml:space="preserve"> </w:t>
      </w:r>
      <w:r w:rsidRPr="000D70BF">
        <w:t>data structure; or</w:t>
      </w:r>
    </w:p>
    <w:p w14:paraId="0165693A" w14:textId="77777777" w:rsidR="000F33E0" w:rsidRPr="000D70BF" w:rsidRDefault="000F33E0" w:rsidP="000F33E0">
      <w:pPr>
        <w:pStyle w:val="B2"/>
      </w:pPr>
      <w:r w:rsidRPr="000D70BF">
        <w:t>-</w:t>
      </w:r>
      <w:r w:rsidRPr="000D70BF">
        <w:tab/>
        <w:t>an HTTP "204 No Content" status code.</w:t>
      </w:r>
    </w:p>
    <w:p w14:paraId="2A8299F5" w14:textId="77777777" w:rsidR="000F33E0" w:rsidRDefault="000F33E0" w:rsidP="000F33E0">
      <w:pPr>
        <w:pStyle w:val="B10"/>
      </w:pPr>
      <w:r w:rsidRPr="000D70BF">
        <w:t>2b.</w:t>
      </w:r>
      <w:r w:rsidRPr="000D70BF">
        <w:tab/>
        <w:t>On failure, the appropriate HTTP status code indicating the error shall be returned and appropriate additional error information should be returned in the HTTP PUT/PATCH response body, as specified in clause 6.1.7.</w:t>
      </w:r>
    </w:p>
    <w:p w14:paraId="57368E91" w14:textId="77777777" w:rsidR="000F33E0" w:rsidRDefault="000F33E0" w:rsidP="000F33E0">
      <w:pPr>
        <w:pStyle w:val="B10"/>
      </w:pPr>
    </w:p>
    <w:p w14:paraId="3E073499" w14:textId="77777777" w:rsidR="000F33E0" w:rsidRPr="00B61815" w:rsidRDefault="000F33E0" w:rsidP="000F33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E7E3FC" w14:textId="77777777" w:rsidR="000F33E0" w:rsidRPr="000D70BF" w:rsidRDefault="000F33E0" w:rsidP="000F33E0">
      <w:pPr>
        <w:pStyle w:val="50"/>
      </w:pPr>
      <w:bookmarkStart w:id="49" w:name="_Toc207824687"/>
      <w:r w:rsidRPr="000D70BF">
        <w:t>5.2.2.3.2</w:t>
      </w:r>
      <w:r w:rsidRPr="000D70BF">
        <w:tab/>
        <w:t>VFL Training Subscription Deletion</w:t>
      </w:r>
      <w:bookmarkEnd w:id="49"/>
    </w:p>
    <w:p w14:paraId="742221DF" w14:textId="77777777" w:rsidR="000F33E0" w:rsidRPr="000D70BF" w:rsidRDefault="000F33E0" w:rsidP="000F33E0">
      <w:r w:rsidRPr="000D70BF">
        <w:t xml:space="preserve">Figure 5.2.2.3.2-1 depicts a scenario where an NF </w:t>
      </w:r>
      <w:r w:rsidRPr="000D70BF">
        <w:rPr>
          <w:noProof/>
          <w:lang w:eastAsia="zh-CN"/>
        </w:rPr>
        <w:t xml:space="preserve">service consumer </w:t>
      </w:r>
      <w:r w:rsidRPr="000D70BF">
        <w:t>sends a request to the AF to delete an existing VFL Training Subscription (see also clause </w:t>
      </w:r>
      <w:r w:rsidRPr="000D70BF">
        <w:rPr>
          <w:lang w:eastAsia="ko-KR"/>
        </w:rPr>
        <w:t>6.2H</w:t>
      </w:r>
      <w:r w:rsidRPr="000D70BF">
        <w:t xml:space="preserve"> of 3GPP°TS°23.288</w:t>
      </w:r>
      <w:proofErr w:type="gramStart"/>
      <w:r w:rsidRPr="000D70BF">
        <w:t>°[</w:t>
      </w:r>
      <w:proofErr w:type="gramEnd"/>
      <w:r w:rsidRPr="000D70BF">
        <w:t>14]).</w:t>
      </w:r>
    </w:p>
    <w:bookmarkStart w:id="50" w:name="_MON_1742561994"/>
    <w:bookmarkEnd w:id="50"/>
    <w:p w14:paraId="5C7A546E" w14:textId="140FF09C" w:rsidR="000F33E0" w:rsidRPr="000D70BF" w:rsidRDefault="000F33E0" w:rsidP="000F33E0">
      <w:pPr>
        <w:pStyle w:val="TH"/>
      </w:pPr>
      <w:del w:id="51" w:author="Huawei" w:date="2025-11-04T14:48:00Z">
        <w:r w:rsidRPr="000D70BF" w:rsidDel="000F33E0">
          <w:object w:dxaOrig="9620" w:dyaOrig="2508" w14:anchorId="4682F26F">
            <v:shape id="_x0000_i1029" type="#_x0000_t75" style="width:482.65pt;height:129.4pt" o:ole="">
              <v:imagedata r:id="rId17" o:title=""/>
            </v:shape>
            <o:OLEObject Type="Embed" ProgID="Word.Document.8" ShapeID="_x0000_i1029" DrawAspect="Content" ObjectID="_1825002347" r:id="rId18">
              <o:FieldCodes>\s</o:FieldCodes>
            </o:OLEObject>
          </w:object>
        </w:r>
      </w:del>
      <w:bookmarkStart w:id="52" w:name="MCCQCTEMPBM_00000096"/>
      <w:ins w:id="53" w:author="Huawei" w:date="2025-11-04T14:48:00Z">
        <w:r w:rsidRPr="000D70BF">
          <w:object w:dxaOrig="8805" w:dyaOrig="2445" w14:anchorId="0031DDA0">
            <v:shape id="_x0000_i1030" type="#_x0000_t75" style="width:439.5pt;height:122.25pt" o:ole="">
              <v:imagedata r:id="rId19" o:title=""/>
            </v:shape>
            <o:OLEObject Type="Embed" ProgID="Visio.Drawing.15" ShapeID="_x0000_i1030" DrawAspect="Content" ObjectID="_1825002348" r:id="rId20"/>
          </w:object>
        </w:r>
      </w:ins>
      <w:bookmarkEnd w:id="52"/>
    </w:p>
    <w:p w14:paraId="5C05F9DE" w14:textId="77777777" w:rsidR="000F33E0" w:rsidRPr="000D70BF" w:rsidRDefault="000F33E0" w:rsidP="000F33E0">
      <w:pPr>
        <w:pStyle w:val="TF"/>
      </w:pPr>
      <w:r w:rsidRPr="000D70BF">
        <w:t>Figure 5.2.2.3.2-1: Procedure for VFL Training Subscription Deletion</w:t>
      </w:r>
    </w:p>
    <w:p w14:paraId="6C4FA7CA" w14:textId="77777777" w:rsidR="000F33E0" w:rsidRPr="000D70BF" w:rsidRDefault="000F33E0" w:rsidP="000F33E0">
      <w:pPr>
        <w:pStyle w:val="B10"/>
      </w:pPr>
      <w:r w:rsidRPr="000D70BF">
        <w:t>1.</w:t>
      </w:r>
      <w:r w:rsidRPr="000D70BF">
        <w:tab/>
        <w:t xml:space="preserve">In order to request the deletion of an existing VFL Training Subscription, the NF </w:t>
      </w:r>
      <w:r w:rsidRPr="000D70BF">
        <w:rPr>
          <w:noProof/>
          <w:lang w:eastAsia="zh-CN"/>
        </w:rPr>
        <w:t xml:space="preserve">service consumer </w:t>
      </w:r>
      <w:r w:rsidRPr="000D70BF">
        <w:t>shall send an HTTP DELETE request to the AF targeting the URI of the corresponding "Individual VFL Training Subscription" resource.</w:t>
      </w:r>
    </w:p>
    <w:p w14:paraId="46E4F109" w14:textId="77777777" w:rsidR="000F33E0" w:rsidRPr="000D70BF" w:rsidRDefault="000F33E0" w:rsidP="000F33E0">
      <w:pPr>
        <w:pStyle w:val="B10"/>
      </w:pPr>
      <w:r w:rsidRPr="000D70BF">
        <w:t>2a.</w:t>
      </w:r>
      <w:r w:rsidRPr="000D70BF">
        <w:tab/>
        <w:t>Upon success, the AF shall respond with an HTTP "204 No Content" status code.</w:t>
      </w:r>
    </w:p>
    <w:p w14:paraId="57FFBB76" w14:textId="77777777" w:rsidR="000F33E0" w:rsidRPr="000D70BF" w:rsidRDefault="000F33E0" w:rsidP="000F33E0">
      <w:pPr>
        <w:pStyle w:val="B10"/>
      </w:pPr>
      <w:r w:rsidRPr="000D70BF">
        <w:t>2b.</w:t>
      </w:r>
      <w:r w:rsidRPr="000D70BF">
        <w:tab/>
        <w:t>On failure, the appropriate HTTP status code indicating the error shall be returned and appropriate additional error information should be returned in the HTTP DELETE response body, as specified in clause 6.1.7.</w:t>
      </w:r>
    </w:p>
    <w:p w14:paraId="29C7584A" w14:textId="77777777" w:rsidR="000F33E0" w:rsidRDefault="000F33E0" w:rsidP="001B48E6"/>
    <w:p w14:paraId="39D4C267" w14:textId="77777777" w:rsidR="000F33E0" w:rsidRPr="00B61815" w:rsidRDefault="000F33E0" w:rsidP="000F33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E46143" w14:textId="77777777" w:rsidR="000F33E0" w:rsidRPr="000D70BF" w:rsidRDefault="000F33E0" w:rsidP="000F33E0">
      <w:pPr>
        <w:pStyle w:val="50"/>
      </w:pPr>
      <w:bookmarkStart w:id="54" w:name="_Toc207824690"/>
      <w:r w:rsidRPr="000D70BF">
        <w:t>5.2.2.4.2</w:t>
      </w:r>
      <w:r w:rsidRPr="000D70BF">
        <w:tab/>
        <w:t xml:space="preserve">VFL Training </w:t>
      </w:r>
      <w:r w:rsidRPr="000D70BF">
        <w:rPr>
          <w:lang w:val="en-US"/>
        </w:rPr>
        <w:t>Notification</w:t>
      </w:r>
      <w:bookmarkEnd w:id="54"/>
    </w:p>
    <w:p w14:paraId="3D7443A5" w14:textId="77777777" w:rsidR="000F33E0" w:rsidRPr="000D70BF" w:rsidRDefault="000F33E0" w:rsidP="000F33E0">
      <w:r w:rsidRPr="000D70BF">
        <w:t xml:space="preserve">Figure 5.2.2.4.2-1 depicts a scenario where the AF sends a request to notify a previously subscribed </w:t>
      </w:r>
      <w:r w:rsidRPr="000D70BF">
        <w:rPr>
          <w:noProof/>
          <w:lang w:eastAsia="zh-CN"/>
        </w:rPr>
        <w:t xml:space="preserve">service consumer </w:t>
      </w:r>
      <w:r w:rsidRPr="000D70BF">
        <w:t>on VFL Training report(s) (see also clause </w:t>
      </w:r>
      <w:r w:rsidRPr="000D70BF">
        <w:rPr>
          <w:lang w:eastAsia="ko-KR"/>
        </w:rPr>
        <w:t>6.2H</w:t>
      </w:r>
      <w:r w:rsidRPr="000D70BF">
        <w:t xml:space="preserve"> of 3GPP°TS°23.288</w:t>
      </w:r>
      <w:proofErr w:type="gramStart"/>
      <w:r w:rsidRPr="000D70BF">
        <w:t>°[</w:t>
      </w:r>
      <w:proofErr w:type="gramEnd"/>
      <w:r w:rsidRPr="000D70BF">
        <w:t>14]).</w:t>
      </w:r>
    </w:p>
    <w:bookmarkStart w:id="55" w:name="_MON_1742563221"/>
    <w:bookmarkEnd w:id="55"/>
    <w:p w14:paraId="3053F7F8" w14:textId="45927A13" w:rsidR="000F33E0" w:rsidRPr="000D70BF" w:rsidRDefault="000F33E0" w:rsidP="000F33E0">
      <w:pPr>
        <w:pStyle w:val="TH"/>
      </w:pPr>
      <w:del w:id="56" w:author="Huawei" w:date="2025-11-04T14:50:00Z">
        <w:r w:rsidRPr="000D70BF" w:rsidDel="00471523">
          <w:object w:dxaOrig="9654" w:dyaOrig="3199" w14:anchorId="5A515986">
            <v:shape id="_x0000_i1031" type="#_x0000_t75" style="width:482.25pt;height:157.9pt" o:ole="">
              <v:imagedata r:id="rId21" o:title=""/>
            </v:shape>
            <o:OLEObject Type="Embed" ProgID="Word.Document.8" ShapeID="_x0000_i1031" DrawAspect="Content" ObjectID="_1825002349" r:id="rId22">
              <o:FieldCodes>\s</o:FieldCodes>
            </o:OLEObject>
          </w:object>
        </w:r>
      </w:del>
      <w:bookmarkStart w:id="57" w:name="MCCQCTEMPBM_00000097"/>
      <w:ins w:id="58" w:author="Huawei" w:date="2025-11-04T14:50:00Z">
        <w:r w:rsidR="00471523" w:rsidRPr="000D70BF">
          <w:object w:dxaOrig="8790" w:dyaOrig="2430" w14:anchorId="61278E7F">
            <v:shape id="_x0000_i1032" type="#_x0000_t75" style="width:438.75pt;height:122.25pt" o:ole="">
              <v:imagedata r:id="rId23" o:title=""/>
            </v:shape>
            <o:OLEObject Type="Embed" ProgID="Visio.Drawing.15" ShapeID="_x0000_i1032" DrawAspect="Content" ObjectID="_1825002350" r:id="rId24"/>
          </w:object>
        </w:r>
      </w:ins>
      <w:bookmarkEnd w:id="57"/>
    </w:p>
    <w:p w14:paraId="205CB592" w14:textId="77777777" w:rsidR="000F33E0" w:rsidRPr="000D70BF" w:rsidRDefault="000F33E0" w:rsidP="000F33E0">
      <w:pPr>
        <w:pStyle w:val="TF"/>
      </w:pPr>
      <w:r w:rsidRPr="000D70BF">
        <w:t xml:space="preserve">Figure 5.2.2.4.2-1: </w:t>
      </w:r>
      <w:r w:rsidRPr="000D70BF">
        <w:rPr>
          <w:lang w:val="en-US"/>
        </w:rPr>
        <w:t xml:space="preserve">Procedure for </w:t>
      </w:r>
      <w:r w:rsidRPr="000D70BF">
        <w:t xml:space="preserve">VFL Training </w:t>
      </w:r>
      <w:r w:rsidRPr="000D70BF">
        <w:rPr>
          <w:lang w:val="en-US"/>
        </w:rPr>
        <w:t>Notification</w:t>
      </w:r>
    </w:p>
    <w:p w14:paraId="1FAE58AA" w14:textId="77777777" w:rsidR="000F33E0" w:rsidRPr="000D70BF" w:rsidRDefault="000F33E0" w:rsidP="000F33E0">
      <w:pPr>
        <w:pStyle w:val="B10"/>
      </w:pPr>
      <w:r w:rsidRPr="000D70BF">
        <w:t>1.</w:t>
      </w:r>
      <w:r w:rsidRPr="000D70BF">
        <w:tab/>
        <w:t xml:space="preserve">In order to notify a previously subscribed </w:t>
      </w:r>
      <w:r w:rsidRPr="000D70BF">
        <w:rPr>
          <w:noProof/>
          <w:lang w:eastAsia="zh-CN"/>
        </w:rPr>
        <w:t xml:space="preserve">service consumer </w:t>
      </w:r>
      <w:r w:rsidRPr="000D70BF">
        <w:t>on VFL Training report(s)</w:t>
      </w:r>
      <w:r w:rsidRPr="000D70BF">
        <w:rPr>
          <w:lang w:val="en-US"/>
        </w:rPr>
        <w:t>, t</w:t>
      </w:r>
      <w:r w:rsidRPr="000D70BF">
        <w:t xml:space="preserve">he AF shall send an HTTP POST request to the NF </w:t>
      </w:r>
      <w:r w:rsidRPr="000D70BF">
        <w:rPr>
          <w:noProof/>
          <w:lang w:eastAsia="zh-CN"/>
        </w:rPr>
        <w:t xml:space="preserve">service consumer </w:t>
      </w:r>
      <w:r w:rsidRPr="000D70BF">
        <w:t>with the request URI set to "</w:t>
      </w:r>
      <w:r w:rsidRPr="000D70BF">
        <w:rPr>
          <w:lang w:val="en-US"/>
        </w:rPr>
        <w:t>{</w:t>
      </w:r>
      <w:proofErr w:type="spellStart"/>
      <w:r w:rsidRPr="000D70BF">
        <w:t>notifUri</w:t>
      </w:r>
      <w:proofErr w:type="spellEnd"/>
      <w:r w:rsidRPr="000D70BF">
        <w:t>}", where the "</w:t>
      </w:r>
      <w:proofErr w:type="spellStart"/>
      <w:r w:rsidRPr="000D70BF">
        <w:t>notifUri</w:t>
      </w:r>
      <w:proofErr w:type="spellEnd"/>
      <w:r w:rsidRPr="000D70BF">
        <w:t xml:space="preserve">" variable is set to the value received from the NF </w:t>
      </w:r>
      <w:r w:rsidRPr="000D70BF">
        <w:rPr>
          <w:noProof/>
          <w:lang w:eastAsia="zh-CN"/>
        </w:rPr>
        <w:t xml:space="preserve">service consumer </w:t>
      </w:r>
      <w:r w:rsidRPr="000D70BF">
        <w:t xml:space="preserve">during the creation/update of the corresponding VFL Training Subscription using the procedures defined in clauses 5.2.2.2, and the request body including the </w:t>
      </w:r>
      <w:proofErr w:type="spellStart"/>
      <w:r w:rsidRPr="000D70BF">
        <w:t>VflTrainingNotify</w:t>
      </w:r>
      <w:proofErr w:type="spellEnd"/>
      <w:r w:rsidRPr="000D70BF" w:rsidDel="00F33FFA">
        <w:t xml:space="preserve"> </w:t>
      </w:r>
      <w:r w:rsidRPr="000D70BF">
        <w:t>data structure.</w:t>
      </w:r>
    </w:p>
    <w:p w14:paraId="7E8C3531" w14:textId="77777777" w:rsidR="000F33E0" w:rsidRPr="000D70BF" w:rsidRDefault="000F33E0" w:rsidP="000F33E0">
      <w:pPr>
        <w:pStyle w:val="B10"/>
      </w:pPr>
      <w:r w:rsidRPr="000D70BF">
        <w:t>2a.</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63E184EC" w14:textId="77777777" w:rsidR="000F33E0" w:rsidRPr="000D70BF" w:rsidRDefault="000F33E0" w:rsidP="000F33E0">
      <w:pPr>
        <w:pStyle w:val="B10"/>
      </w:pPr>
      <w:r w:rsidRPr="000D70BF">
        <w:t>2b.</w:t>
      </w:r>
      <w:r w:rsidRPr="000D70BF">
        <w:tab/>
        <w:t>On failure, the appropriate HTTP status code indicating the error shall be returned and appropriate additional error information should be returned in the HTTP POST response body, as specified in clause 6.1.7.</w:t>
      </w:r>
    </w:p>
    <w:p w14:paraId="257D7DD7" w14:textId="77777777" w:rsidR="000F33E0" w:rsidRPr="000F33E0" w:rsidRDefault="000F33E0" w:rsidP="001B48E6"/>
    <w:p w14:paraId="6F2B88E8" w14:textId="77777777" w:rsidR="001B48E6" w:rsidRPr="00B61815" w:rsidRDefault="001B48E6" w:rsidP="001B48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28AA81" w14:textId="77777777" w:rsidR="00C839C9" w:rsidRPr="000D70BF" w:rsidRDefault="00C839C9" w:rsidP="00C839C9">
      <w:pPr>
        <w:pStyle w:val="40"/>
        <w:rPr>
          <w:lang w:eastAsia="zh-CN"/>
        </w:rPr>
      </w:pPr>
      <w:r w:rsidRPr="000D70BF">
        <w:t>5.3.</w:t>
      </w:r>
      <w:r w:rsidRPr="000D70BF">
        <w:rPr>
          <w:rFonts w:hint="eastAsia"/>
          <w:lang w:eastAsia="zh-CN"/>
        </w:rPr>
        <w:t>1</w:t>
      </w:r>
      <w:r w:rsidRPr="000D70BF">
        <w:rPr>
          <w:lang w:eastAsia="zh-CN"/>
        </w:rPr>
        <w:t>.1</w:t>
      </w:r>
      <w:r w:rsidRPr="000D70BF">
        <w:tab/>
      </w:r>
      <w:r w:rsidRPr="000D70BF">
        <w:rPr>
          <w:rFonts w:hint="eastAsia"/>
          <w:lang w:eastAsia="zh-CN"/>
        </w:rPr>
        <w:t>Overview</w:t>
      </w:r>
      <w:bookmarkEnd w:id="30"/>
      <w:bookmarkEnd w:id="31"/>
    </w:p>
    <w:p w14:paraId="202205A6" w14:textId="77777777" w:rsidR="00C839C9" w:rsidRPr="000D70BF" w:rsidRDefault="00C839C9" w:rsidP="00C839C9">
      <w:r w:rsidRPr="000D70BF">
        <w:t xml:space="preserve">The </w:t>
      </w:r>
      <w:proofErr w:type="spellStart"/>
      <w:r w:rsidRPr="000D70BF">
        <w:t>Naf_VFLInference</w:t>
      </w:r>
      <w:proofErr w:type="spellEnd"/>
      <w:r w:rsidRPr="000D70BF">
        <w:t xml:space="preserve"> service as defined in 3GPP TS 23.288 [14], is provided by the trusted Application Function (AF) or untrusted Application Function (AF) acting as VFL client.</w:t>
      </w:r>
    </w:p>
    <w:p w14:paraId="543F66F4" w14:textId="36831BC0" w:rsidR="00C839C9" w:rsidRPr="000D70BF" w:rsidRDefault="00C839C9" w:rsidP="00C839C9">
      <w:r w:rsidRPr="000D70BF">
        <w:t>This service allows the NF service consumers acting as VFL servers</w:t>
      </w:r>
      <w:ins w:id="59" w:author="Huawei" w:date="2025-11-04T16:29:00Z">
        <w:r w:rsidR="00116F0B">
          <w:t xml:space="preserve"> to</w:t>
        </w:r>
      </w:ins>
      <w:r w:rsidRPr="000D70BF">
        <w:t>:</w:t>
      </w:r>
    </w:p>
    <w:p w14:paraId="1F5D7A94" w14:textId="77777777" w:rsidR="00C839C9" w:rsidRPr="000D70BF" w:rsidRDefault="00C839C9" w:rsidP="00C839C9">
      <w:pPr>
        <w:pStyle w:val="B10"/>
      </w:pPr>
      <w:r w:rsidRPr="000D70BF">
        <w:t>-</w:t>
      </w:r>
      <w:r w:rsidRPr="000D70BF">
        <w:tab/>
      </w:r>
      <w:del w:id="60" w:author="Huawei" w:date="2025-11-04T16:29:00Z">
        <w:r w:rsidRPr="000D70BF" w:rsidDel="00116F0B">
          <w:delText xml:space="preserve">to </w:delText>
        </w:r>
      </w:del>
      <w:r w:rsidRPr="000D70BF">
        <w:t>subscribe to and unsubscribe from different VFL inference events;</w:t>
      </w:r>
    </w:p>
    <w:p w14:paraId="603454BC" w14:textId="77777777" w:rsidR="00C839C9" w:rsidRPr="000D70BF" w:rsidRDefault="00C839C9" w:rsidP="00C839C9">
      <w:pPr>
        <w:pStyle w:val="B10"/>
      </w:pPr>
      <w:r w:rsidRPr="000D70BF">
        <w:t>-</w:t>
      </w:r>
      <w:r w:rsidRPr="000D70BF">
        <w:tab/>
      </w:r>
      <w:del w:id="61" w:author="Huawei" w:date="2025-11-04T16:29:00Z">
        <w:r w:rsidRPr="000D70BF" w:rsidDel="00116F0B">
          <w:delText xml:space="preserve">to </w:delText>
        </w:r>
      </w:del>
      <w:r w:rsidRPr="000D70BF">
        <w:t>modify VFL inference subscriptions; and</w:t>
      </w:r>
    </w:p>
    <w:p w14:paraId="52A38963" w14:textId="45837991" w:rsidR="00C839C9" w:rsidRPr="000D70BF" w:rsidRDefault="00C839C9" w:rsidP="00C839C9">
      <w:pPr>
        <w:pStyle w:val="B10"/>
      </w:pPr>
      <w:r w:rsidRPr="000D70BF">
        <w:t>-</w:t>
      </w:r>
      <w:r w:rsidRPr="000D70BF">
        <w:tab/>
        <w:t>be notified about events for corresponding VFL inference subscriptions.</w:t>
      </w:r>
    </w:p>
    <w:p w14:paraId="7EED1CB6" w14:textId="77777777" w:rsidR="00C839C9" w:rsidRDefault="00C839C9" w:rsidP="00C839C9"/>
    <w:p w14:paraId="67E2DE31" w14:textId="77777777" w:rsidR="006E4E66" w:rsidRPr="00B61815" w:rsidRDefault="006E4E66" w:rsidP="006E4E6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3DEC5D6" w14:textId="77777777" w:rsidR="006E4E66" w:rsidRPr="000D70BF" w:rsidRDefault="006E4E66" w:rsidP="006E4E66">
      <w:pPr>
        <w:pStyle w:val="40"/>
      </w:pPr>
      <w:bookmarkStart w:id="62" w:name="_Toc200961482"/>
      <w:bookmarkStart w:id="63" w:name="_Toc207824694"/>
      <w:r w:rsidRPr="000D70BF">
        <w:lastRenderedPageBreak/>
        <w:t>5.3.</w:t>
      </w:r>
      <w:r w:rsidRPr="000D70BF">
        <w:rPr>
          <w:rFonts w:hint="eastAsia"/>
        </w:rPr>
        <w:t>1</w:t>
      </w:r>
      <w:r w:rsidRPr="000D70BF">
        <w:t>.2</w:t>
      </w:r>
      <w:r w:rsidRPr="000D70BF">
        <w:rPr>
          <w:rFonts w:hint="eastAsia"/>
        </w:rPr>
        <w:tab/>
      </w:r>
      <w:r w:rsidRPr="000D70BF">
        <w:t>Service Architecture</w:t>
      </w:r>
      <w:bookmarkEnd w:id="62"/>
      <w:bookmarkEnd w:id="63"/>
    </w:p>
    <w:p w14:paraId="4458A950" w14:textId="77777777" w:rsidR="006E4E66" w:rsidRPr="000D70BF" w:rsidRDefault="006E4E66" w:rsidP="006E4E66">
      <w:r w:rsidRPr="000D70BF">
        <w:t>The 5G System Architecture is defined in 3GPP TS 23.501 [2]. The Network Data Analytics Exposure architecture is defined in 3GPP TS 23.288 [14]. The VFL signalling flows are defined in 3GPP TS 29.552 [15].</w:t>
      </w:r>
    </w:p>
    <w:p w14:paraId="18644499" w14:textId="77777777" w:rsidR="006E4E66" w:rsidRPr="000D70BF" w:rsidRDefault="006E4E66" w:rsidP="006E4E66">
      <w:r w:rsidRPr="000D70BF">
        <w:t xml:space="preserve">The </w:t>
      </w:r>
      <w:proofErr w:type="spellStart"/>
      <w:r w:rsidRPr="000D70BF">
        <w:t>Naf_VFLInference</w:t>
      </w:r>
      <w:proofErr w:type="spellEnd"/>
      <w:r w:rsidRPr="000D70BF">
        <w:t xml:space="preserve"> service is part of the </w:t>
      </w:r>
      <w:proofErr w:type="spellStart"/>
      <w:r w:rsidRPr="000D70BF">
        <w:t>Naf</w:t>
      </w:r>
      <w:proofErr w:type="spellEnd"/>
      <w:r w:rsidRPr="000D70BF">
        <w:t xml:space="preserve"> service-based interface exhibited by the trusted Application Function (AF) or untrusted Application Function (AF).</w:t>
      </w:r>
    </w:p>
    <w:p w14:paraId="59A84F96" w14:textId="77777777" w:rsidR="006E4E66" w:rsidRPr="000D70BF" w:rsidRDefault="006E4E66" w:rsidP="006E4E66">
      <w:pPr>
        <w:tabs>
          <w:tab w:val="left" w:pos="5859"/>
        </w:tabs>
      </w:pPr>
      <w:r w:rsidRPr="000D70BF">
        <w:t xml:space="preserve">Known consumers of the </w:t>
      </w:r>
      <w:proofErr w:type="spellStart"/>
      <w:r w:rsidRPr="000D70BF">
        <w:t>Naf_VFLInference</w:t>
      </w:r>
      <w:proofErr w:type="spellEnd"/>
      <w:r w:rsidRPr="000D70BF">
        <w:t xml:space="preserve"> service are:</w:t>
      </w:r>
    </w:p>
    <w:p w14:paraId="29021B90" w14:textId="77777777" w:rsidR="006E4E66" w:rsidRPr="000D70BF" w:rsidRDefault="006E4E66" w:rsidP="006E4E66">
      <w:r w:rsidRPr="000D70BF">
        <w:t>-</w:t>
      </w:r>
      <w:r w:rsidRPr="000D70BF">
        <w:tab/>
        <w:t>Network Data Analytics Function (NWDAF) when the AF is trusted.</w:t>
      </w:r>
    </w:p>
    <w:p w14:paraId="50E836A2" w14:textId="77777777" w:rsidR="006E4E66" w:rsidRPr="000D70BF" w:rsidRDefault="006E4E66" w:rsidP="006E4E66">
      <w:r w:rsidRPr="000D70BF">
        <w:t>-</w:t>
      </w:r>
      <w:r w:rsidRPr="000D70BF">
        <w:tab/>
        <w:t>Network Exposure Function (NEF) when the AF is untrusted.</w:t>
      </w:r>
    </w:p>
    <w:p w14:paraId="7784BE17" w14:textId="77777777" w:rsidR="006E4E66" w:rsidRPr="000D70BF" w:rsidRDefault="006E4E66" w:rsidP="006E4E66">
      <w:pPr>
        <w:pStyle w:val="TH"/>
        <w:rPr>
          <w:lang w:val="en-US"/>
        </w:rPr>
      </w:pPr>
      <w:r w:rsidRPr="000D70BF">
        <w:rPr>
          <w:lang w:val="en-US"/>
        </w:rPr>
        <w:object w:dxaOrig="4158" w:dyaOrig="2064" w14:anchorId="46C33F97">
          <v:shape id="_x0000_i1033" type="#_x0000_t75" style="width:229.9pt;height:108pt" o:ole="">
            <v:imagedata r:id="rId25" o:title=""/>
          </v:shape>
          <o:OLEObject Type="Embed" ProgID="Visio.Drawing.15" ShapeID="_x0000_i1033" DrawAspect="Content" ObjectID="_1825002351" r:id="rId26"/>
        </w:object>
      </w:r>
    </w:p>
    <w:p w14:paraId="3A7D5F02" w14:textId="77777777" w:rsidR="006E4E66" w:rsidRPr="000D70BF" w:rsidRDefault="006E4E66" w:rsidP="006E4E66">
      <w:pPr>
        <w:pStyle w:val="TF"/>
      </w:pPr>
      <w:r w:rsidRPr="000D70BF">
        <w:t>Figure 5.3.1.2-1</w:t>
      </w:r>
      <w:r w:rsidRPr="000D70BF">
        <w:rPr>
          <w:lang w:eastAsia="zh-CN"/>
        </w:rPr>
        <w:t>:</w:t>
      </w:r>
      <w:r w:rsidRPr="000D70BF">
        <w:t xml:space="preserve"> Reference Architecture for the </w:t>
      </w:r>
      <w:proofErr w:type="spellStart"/>
      <w:r w:rsidRPr="000D70BF">
        <w:t>Naf_VFLInference</w:t>
      </w:r>
      <w:proofErr w:type="spellEnd"/>
      <w:r w:rsidRPr="000D70BF">
        <w:t xml:space="preserve"> service; SBI representation</w:t>
      </w:r>
    </w:p>
    <w:p w14:paraId="76B2A3DE" w14:textId="77777777" w:rsidR="006E4E66" w:rsidRPr="000D70BF" w:rsidRDefault="006E4E66" w:rsidP="006E4E66">
      <w:pPr>
        <w:pStyle w:val="TH"/>
        <w:rPr>
          <w:lang w:val="en-US" w:eastAsia="zh-CN"/>
        </w:rPr>
      </w:pPr>
      <w:r w:rsidRPr="000D70BF">
        <w:rPr>
          <w:lang w:val="en-US"/>
        </w:rPr>
        <w:object w:dxaOrig="10416" w:dyaOrig="2490" w14:anchorId="4B6B711A">
          <v:shape id="_x0000_i1034" type="#_x0000_t75" style="width:475.15pt;height:115.5pt" o:ole="">
            <v:imagedata r:id="rId27" o:title=""/>
          </v:shape>
          <o:OLEObject Type="Embed" ProgID="Visio.Drawing.15" ShapeID="_x0000_i1034" DrawAspect="Content" ObjectID="_1825002352" r:id="rId28"/>
        </w:object>
      </w:r>
    </w:p>
    <w:p w14:paraId="3E457B2D" w14:textId="14790A68" w:rsidR="006E4E66" w:rsidRPr="000D70BF" w:rsidRDefault="006E4E66" w:rsidP="006E4E66">
      <w:pPr>
        <w:pStyle w:val="TF"/>
      </w:pPr>
      <w:r w:rsidRPr="000D70BF">
        <w:t>Figure 5.3.1.2-2</w:t>
      </w:r>
      <w:r w:rsidRPr="000D70BF">
        <w:rPr>
          <w:lang w:eastAsia="zh-CN"/>
        </w:rPr>
        <w:t>:</w:t>
      </w:r>
      <w:r w:rsidRPr="000D70BF">
        <w:t xml:space="preserve"> Reference Architecture for the </w:t>
      </w:r>
      <w:proofErr w:type="spellStart"/>
      <w:r w:rsidRPr="000D70BF">
        <w:t>Naf_VFL</w:t>
      </w:r>
      <w:ins w:id="64" w:author="Huawei" w:date="2025-11-04T16:31:00Z">
        <w:r>
          <w:t>I</w:t>
        </w:r>
      </w:ins>
      <w:del w:id="65" w:author="Huawei" w:date="2025-11-04T16:31:00Z">
        <w:r w:rsidRPr="000D70BF" w:rsidDel="006E4E66">
          <w:delText>i</w:delText>
        </w:r>
      </w:del>
      <w:r w:rsidRPr="000D70BF">
        <w:t>nference</w:t>
      </w:r>
      <w:proofErr w:type="spellEnd"/>
      <w:r w:rsidRPr="000D70BF">
        <w:t xml:space="preserve"> service: reference point representation</w:t>
      </w:r>
    </w:p>
    <w:p w14:paraId="05707849" w14:textId="77777777" w:rsidR="006E4E66" w:rsidRPr="006E4E66" w:rsidRDefault="006E4E66" w:rsidP="00C839C9"/>
    <w:p w14:paraId="73080311" w14:textId="77777777" w:rsidR="00361CBC" w:rsidRPr="00B61815" w:rsidRDefault="00361CBC" w:rsidP="00361CB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769D79" w14:textId="77777777" w:rsidR="00361CBC" w:rsidRPr="000D70BF" w:rsidRDefault="00361CBC" w:rsidP="00361CBC">
      <w:pPr>
        <w:pStyle w:val="50"/>
        <w:rPr>
          <w:lang w:eastAsia="zh-CN"/>
        </w:rPr>
      </w:pPr>
      <w:bookmarkStart w:id="66" w:name="_Toc200961484"/>
      <w:bookmarkStart w:id="67" w:name="_Toc207824696"/>
      <w:r w:rsidRPr="000D70BF">
        <w:t>5.3.</w:t>
      </w:r>
      <w:r w:rsidRPr="000D70BF">
        <w:rPr>
          <w:rFonts w:hint="eastAsia"/>
          <w:lang w:eastAsia="zh-CN"/>
        </w:rPr>
        <w:t>1.3.1</w:t>
      </w:r>
      <w:r w:rsidRPr="000D70BF">
        <w:tab/>
      </w:r>
      <w:r w:rsidRPr="000D70BF">
        <w:rPr>
          <w:lang w:val="en-US"/>
        </w:rPr>
        <w:t>Network Data Analytics Function (AF)</w:t>
      </w:r>
      <w:bookmarkEnd w:id="66"/>
      <w:bookmarkEnd w:id="67"/>
    </w:p>
    <w:p w14:paraId="33842ED5" w14:textId="77777777" w:rsidR="00361CBC" w:rsidRPr="000D70BF" w:rsidRDefault="00361CBC" w:rsidP="00361CBC">
      <w:r w:rsidRPr="000D70BF">
        <w:t>The Application Function (AF), provides VFL inference for different analytics events to NF service consumers.</w:t>
      </w:r>
    </w:p>
    <w:p w14:paraId="71056F3A" w14:textId="156A8808" w:rsidR="00361CBC" w:rsidRPr="000D70BF" w:rsidRDefault="00361CBC" w:rsidP="00361CBC">
      <w:r w:rsidRPr="000D70BF">
        <w:t>The Application Function (AF) allows NF service consumers to subscribe to and unsubscribe from one-time, periodic notification</w:t>
      </w:r>
      <w:del w:id="68" w:author="Huawei" w:date="2025-11-04T11:05:00Z">
        <w:r w:rsidRPr="000D70BF" w:rsidDel="00361CBC">
          <w:delText xml:space="preserve"> or notification</w:delText>
        </w:r>
      </w:del>
      <w:r w:rsidRPr="000D70BF">
        <w:t xml:space="preserve"> when a VFL inference event is detected.</w:t>
      </w:r>
    </w:p>
    <w:p w14:paraId="1D41A57E" w14:textId="77777777" w:rsidR="00361CBC" w:rsidRDefault="00361CBC" w:rsidP="00C839C9"/>
    <w:p w14:paraId="43078E68" w14:textId="77777777" w:rsidR="00361CBC" w:rsidRPr="00B61815" w:rsidRDefault="00361CBC" w:rsidP="00361CB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7C446F" w14:textId="77777777" w:rsidR="00361CBC" w:rsidRPr="000D70BF" w:rsidRDefault="00361CBC" w:rsidP="00361CBC">
      <w:pPr>
        <w:pStyle w:val="40"/>
        <w:rPr>
          <w:lang w:eastAsia="zh-CN"/>
        </w:rPr>
      </w:pPr>
      <w:bookmarkStart w:id="69" w:name="_Toc200961487"/>
      <w:bookmarkStart w:id="70" w:name="_Toc207824699"/>
      <w:r w:rsidRPr="000D70BF">
        <w:t>5.3.2.1</w:t>
      </w:r>
      <w:r w:rsidRPr="000D70BF">
        <w:tab/>
        <w:t>Introduction</w:t>
      </w:r>
      <w:bookmarkEnd w:id="69"/>
      <w:bookmarkEnd w:id="70"/>
    </w:p>
    <w:p w14:paraId="7F5A0E4B" w14:textId="77777777" w:rsidR="00361CBC" w:rsidRPr="000D70BF" w:rsidRDefault="00361CBC" w:rsidP="00361CBC">
      <w:pPr>
        <w:pStyle w:val="TH"/>
        <w:rPr>
          <w:rFonts w:eastAsia="MS Mincho"/>
        </w:rPr>
      </w:pPr>
      <w:r w:rsidRPr="000D70BF">
        <w:rPr>
          <w:rFonts w:eastAsia="MS Mincho"/>
        </w:rPr>
        <w:t xml:space="preserve">Table 5.3.2.1-1: Operations of the </w:t>
      </w:r>
      <w:proofErr w:type="spellStart"/>
      <w:r w:rsidRPr="000D70BF">
        <w:rPr>
          <w:rFonts w:hint="eastAsia"/>
          <w:lang w:eastAsia="zh-CN"/>
        </w:rPr>
        <w:t>Naf_VFLInference</w:t>
      </w:r>
      <w:proofErr w:type="spellEnd"/>
      <w:r w:rsidRPr="000D70BF">
        <w:rPr>
          <w:lang w:eastAsia="zh-CN"/>
        </w:rPr>
        <w:t xml:space="preserve"> </w:t>
      </w:r>
      <w:r w:rsidRPr="000D70BF">
        <w:rPr>
          <w:rFonts w:hint="eastAsia"/>
          <w:lang w:eastAsia="zh-CN"/>
        </w:rPr>
        <w:t>service</w:t>
      </w:r>
    </w:p>
    <w:tbl>
      <w:tblPr>
        <w:tblW w:w="9748"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361CBC" w:rsidRPr="000D70BF" w14:paraId="15271823" w14:textId="77777777" w:rsidTr="00A852A6">
        <w:trPr>
          <w:cantSplit/>
          <w:tblHeader/>
        </w:trPr>
        <w:tc>
          <w:tcPr>
            <w:tcW w:w="3158" w:type="dxa"/>
            <w:shd w:val="clear" w:color="000000" w:fill="C0C0C0"/>
          </w:tcPr>
          <w:p w14:paraId="3CE34763" w14:textId="77777777" w:rsidR="00361CBC" w:rsidRPr="000D70BF" w:rsidRDefault="00361CBC" w:rsidP="00A852A6">
            <w:pPr>
              <w:pStyle w:val="TAH"/>
            </w:pPr>
            <w:r w:rsidRPr="000D70BF">
              <w:t>Service operation name</w:t>
            </w:r>
          </w:p>
        </w:tc>
        <w:tc>
          <w:tcPr>
            <w:tcW w:w="4486" w:type="dxa"/>
            <w:shd w:val="clear" w:color="000000" w:fill="C0C0C0"/>
          </w:tcPr>
          <w:p w14:paraId="7636696B" w14:textId="77777777" w:rsidR="00361CBC" w:rsidRPr="000D70BF" w:rsidRDefault="00361CBC" w:rsidP="00A852A6">
            <w:pPr>
              <w:pStyle w:val="TAH"/>
            </w:pPr>
            <w:r w:rsidRPr="000D70BF">
              <w:t>Description</w:t>
            </w:r>
          </w:p>
        </w:tc>
        <w:tc>
          <w:tcPr>
            <w:tcW w:w="2104" w:type="dxa"/>
            <w:shd w:val="clear" w:color="000000" w:fill="C0C0C0"/>
          </w:tcPr>
          <w:p w14:paraId="20772083" w14:textId="77777777" w:rsidR="00361CBC" w:rsidRPr="000D70BF" w:rsidRDefault="00361CBC" w:rsidP="00A852A6">
            <w:pPr>
              <w:pStyle w:val="TAH"/>
            </w:pPr>
            <w:r w:rsidRPr="000D70BF">
              <w:t>Initiated by</w:t>
            </w:r>
          </w:p>
        </w:tc>
      </w:tr>
      <w:tr w:rsidR="00361CBC" w:rsidRPr="000D70BF" w14:paraId="7265F144" w14:textId="77777777" w:rsidTr="00A852A6">
        <w:trPr>
          <w:cantSplit/>
          <w:trHeight w:val="331"/>
        </w:trPr>
        <w:tc>
          <w:tcPr>
            <w:tcW w:w="3158" w:type="dxa"/>
          </w:tcPr>
          <w:p w14:paraId="17D5A253" w14:textId="77777777" w:rsidR="00361CBC" w:rsidRPr="000D70BF" w:rsidRDefault="00361CBC" w:rsidP="00A852A6">
            <w:pPr>
              <w:rPr>
                <w:rFonts w:ascii="Arial" w:hAnsi="Arial"/>
                <w:strike/>
                <w:sz w:val="18"/>
              </w:rPr>
            </w:pPr>
            <w:proofErr w:type="spellStart"/>
            <w:r w:rsidRPr="000D70BF">
              <w:rPr>
                <w:rFonts w:ascii="Arial" w:hAnsi="Arial"/>
                <w:sz w:val="18"/>
              </w:rPr>
              <w:t>Naf_VFLInference_Subscribe</w:t>
            </w:r>
            <w:proofErr w:type="spellEnd"/>
          </w:p>
        </w:tc>
        <w:tc>
          <w:tcPr>
            <w:tcW w:w="4486" w:type="dxa"/>
          </w:tcPr>
          <w:p w14:paraId="79C1190C" w14:textId="1C7BB24A" w:rsidR="00361CBC" w:rsidRPr="000D70BF" w:rsidRDefault="00361CBC" w:rsidP="00361CBC">
            <w:pPr>
              <w:pStyle w:val="TAL"/>
              <w:rPr>
                <w:strike/>
              </w:rPr>
            </w:pPr>
            <w:r w:rsidRPr="000D70BF">
              <w:t xml:space="preserve">This service operation is used by an NF service consumer to </w:t>
            </w:r>
            <w:ins w:id="71" w:author="Huawei" w:date="2025-11-04T11:09:00Z">
              <w:r w:rsidRPr="000D70BF">
                <w:t xml:space="preserve">subscribe to </w:t>
              </w:r>
            </w:ins>
            <w:del w:id="72" w:author="Huawei" w:date="2025-11-04T11:09:00Z">
              <w:r w:rsidRPr="000D70BF" w:rsidDel="00361CBC">
                <w:rPr>
                  <w:lang w:eastAsia="ja-JP"/>
                </w:rPr>
                <w:delText xml:space="preserve">request AF VFL client(s) to </w:delText>
              </w:r>
              <w:r w:rsidRPr="000D70BF" w:rsidDel="00361CBC">
                <w:delText xml:space="preserve">subscribe to </w:delText>
              </w:r>
            </w:del>
            <w:r w:rsidRPr="000D70BF">
              <w:t>VFL inference events.</w:t>
            </w:r>
          </w:p>
        </w:tc>
        <w:tc>
          <w:tcPr>
            <w:tcW w:w="2104" w:type="dxa"/>
          </w:tcPr>
          <w:p w14:paraId="7FEAEBD3" w14:textId="77777777" w:rsidR="00361CBC" w:rsidRPr="000D70BF" w:rsidRDefault="00361CBC" w:rsidP="00A852A6">
            <w:pPr>
              <w:pStyle w:val="TAL"/>
              <w:rPr>
                <w:strike/>
              </w:rPr>
            </w:pPr>
            <w:r w:rsidRPr="000D70BF">
              <w:rPr>
                <w:lang w:eastAsia="zh-CN"/>
              </w:rPr>
              <w:t>NF service consumer (</w:t>
            </w:r>
            <w:r w:rsidRPr="000D70BF">
              <w:t>NWDAF,NEF)</w:t>
            </w:r>
          </w:p>
        </w:tc>
      </w:tr>
      <w:tr w:rsidR="00361CBC" w:rsidRPr="000D70BF" w14:paraId="57A10F98" w14:textId="77777777" w:rsidTr="00A852A6">
        <w:trPr>
          <w:cantSplit/>
        </w:trPr>
        <w:tc>
          <w:tcPr>
            <w:tcW w:w="3158" w:type="dxa"/>
          </w:tcPr>
          <w:p w14:paraId="4BE5A208" w14:textId="77777777" w:rsidR="00361CBC" w:rsidRPr="000D70BF" w:rsidRDefault="00361CBC" w:rsidP="00A852A6">
            <w:pPr>
              <w:rPr>
                <w:rFonts w:ascii="Arial" w:hAnsi="Arial"/>
                <w:sz w:val="18"/>
              </w:rPr>
            </w:pPr>
            <w:proofErr w:type="spellStart"/>
            <w:r w:rsidRPr="000D70BF">
              <w:rPr>
                <w:rFonts w:ascii="Arial" w:hAnsi="Arial"/>
                <w:sz w:val="18"/>
              </w:rPr>
              <w:lastRenderedPageBreak/>
              <w:t>Naf_VFLInference_Unsubscribe</w:t>
            </w:r>
            <w:proofErr w:type="spellEnd"/>
          </w:p>
        </w:tc>
        <w:tc>
          <w:tcPr>
            <w:tcW w:w="4486" w:type="dxa"/>
          </w:tcPr>
          <w:p w14:paraId="4385EF23" w14:textId="10EAC6E0" w:rsidR="00361CBC" w:rsidRPr="000D70BF" w:rsidRDefault="00361CBC" w:rsidP="00361CBC">
            <w:pPr>
              <w:pStyle w:val="TAL"/>
            </w:pPr>
            <w:r w:rsidRPr="000D70BF">
              <w:t xml:space="preserve">This service operation is used by an NF service consumer to unsubscribe </w:t>
            </w:r>
            <w:del w:id="73" w:author="Huawei" w:date="2025-11-04T11:10:00Z">
              <w:r w:rsidRPr="000D70BF" w:rsidDel="00361CBC">
                <w:delText xml:space="preserve">to </w:delText>
              </w:r>
            </w:del>
            <w:ins w:id="74" w:author="Huawei" w:date="2025-11-04T11:10:00Z">
              <w:r>
                <w:t>from</w:t>
              </w:r>
              <w:r w:rsidRPr="000D70BF">
                <w:t xml:space="preserve"> </w:t>
              </w:r>
            </w:ins>
            <w:r w:rsidRPr="000D70BF">
              <w:t>VFL inference event notifications.</w:t>
            </w:r>
          </w:p>
        </w:tc>
        <w:tc>
          <w:tcPr>
            <w:tcW w:w="2104" w:type="dxa"/>
          </w:tcPr>
          <w:p w14:paraId="0433F094" w14:textId="77777777" w:rsidR="00361CBC" w:rsidRPr="000D70BF" w:rsidRDefault="00361CBC" w:rsidP="00A852A6">
            <w:pPr>
              <w:pStyle w:val="TAL"/>
            </w:pPr>
            <w:r w:rsidRPr="000D70BF">
              <w:rPr>
                <w:lang w:eastAsia="zh-CN"/>
              </w:rPr>
              <w:t>NF service consumer (</w:t>
            </w:r>
            <w:r w:rsidRPr="000D70BF">
              <w:t>NWDAF,NEF)</w:t>
            </w:r>
          </w:p>
        </w:tc>
      </w:tr>
      <w:tr w:rsidR="00361CBC" w:rsidRPr="000D70BF" w14:paraId="7DB0D232" w14:textId="77777777" w:rsidTr="00A852A6">
        <w:trPr>
          <w:cantSplit/>
          <w:trHeight w:val="151"/>
        </w:trPr>
        <w:tc>
          <w:tcPr>
            <w:tcW w:w="3158" w:type="dxa"/>
          </w:tcPr>
          <w:p w14:paraId="58E00C0A" w14:textId="77777777" w:rsidR="00361CBC" w:rsidRPr="000D70BF" w:rsidRDefault="00361CBC" w:rsidP="00A852A6">
            <w:pPr>
              <w:rPr>
                <w:rFonts w:ascii="Arial" w:hAnsi="Arial"/>
                <w:sz w:val="18"/>
              </w:rPr>
            </w:pPr>
            <w:proofErr w:type="spellStart"/>
            <w:r w:rsidRPr="000D70BF">
              <w:rPr>
                <w:rFonts w:ascii="Arial" w:hAnsi="Arial"/>
                <w:sz w:val="18"/>
              </w:rPr>
              <w:t>Naf_VFLInference_Notify</w:t>
            </w:r>
            <w:proofErr w:type="spellEnd"/>
          </w:p>
        </w:tc>
        <w:tc>
          <w:tcPr>
            <w:tcW w:w="4486" w:type="dxa"/>
          </w:tcPr>
          <w:p w14:paraId="263AC2F6" w14:textId="58061BEA" w:rsidR="00361CBC" w:rsidRPr="000D70BF" w:rsidRDefault="00361CBC" w:rsidP="00361CBC">
            <w:pPr>
              <w:pStyle w:val="TAL"/>
            </w:pPr>
            <w:r w:rsidRPr="000D70BF">
              <w:t xml:space="preserve">This service operation is used by the AF to </w:t>
            </w:r>
            <w:r w:rsidRPr="000D70BF">
              <w:rPr>
                <w:lang w:eastAsia="ja-JP"/>
              </w:rPr>
              <w:t xml:space="preserve">notify the VFL inference results to the NF service consumer </w:t>
            </w:r>
            <w:del w:id="75" w:author="Huawei" w:date="2025-11-04T11:10:00Z">
              <w:r w:rsidRPr="000D70BF" w:rsidDel="00361CBC">
                <w:rPr>
                  <w:lang w:eastAsia="ja-JP"/>
                </w:rPr>
                <w:delText xml:space="preserve">instance </w:delText>
              </w:r>
            </w:del>
            <w:r w:rsidRPr="000D70BF">
              <w:rPr>
                <w:lang w:eastAsia="ja-JP"/>
              </w:rPr>
              <w:t>which has subscribed to</w:t>
            </w:r>
            <w:r w:rsidRPr="000D70BF">
              <w:t xml:space="preserve"> the event </w:t>
            </w:r>
            <w:ins w:id="76" w:author="Huawei" w:date="2025-11-04T11:10:00Z">
              <w:r w:rsidRPr="000D70BF">
                <w:t>notifications</w:t>
              </w:r>
            </w:ins>
            <w:del w:id="77" w:author="Huawei" w:date="2025-11-04T11:10:00Z">
              <w:r w:rsidRPr="000D70BF" w:rsidDel="00361CBC">
                <w:delText>report service</w:delText>
              </w:r>
            </w:del>
            <w:r w:rsidRPr="000D70BF">
              <w:t>.</w:t>
            </w:r>
          </w:p>
        </w:tc>
        <w:tc>
          <w:tcPr>
            <w:tcW w:w="2104" w:type="dxa"/>
          </w:tcPr>
          <w:p w14:paraId="37561D5A" w14:textId="77777777" w:rsidR="00361CBC" w:rsidRPr="000D70BF" w:rsidRDefault="00361CBC" w:rsidP="00A852A6">
            <w:pPr>
              <w:pStyle w:val="TAL"/>
            </w:pPr>
            <w:r w:rsidRPr="000D70BF">
              <w:t>AF</w:t>
            </w:r>
          </w:p>
        </w:tc>
      </w:tr>
    </w:tbl>
    <w:p w14:paraId="3A0C6B47" w14:textId="77777777" w:rsidR="00361CBC" w:rsidRDefault="00361CBC" w:rsidP="00C839C9"/>
    <w:p w14:paraId="444F0715" w14:textId="77777777" w:rsidR="00A852A6" w:rsidRPr="00B61815" w:rsidRDefault="00A852A6" w:rsidP="00A852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A9A430" w14:textId="77777777" w:rsidR="00A852A6" w:rsidRPr="000D70BF" w:rsidRDefault="00A852A6" w:rsidP="00A852A6">
      <w:pPr>
        <w:pStyle w:val="50"/>
      </w:pPr>
      <w:bookmarkStart w:id="78" w:name="_Toc200961490"/>
      <w:bookmarkStart w:id="79" w:name="_Toc207824702"/>
      <w:r w:rsidRPr="000D70BF">
        <w:t>5.3.2.2.2</w:t>
      </w:r>
      <w:r w:rsidRPr="000D70BF">
        <w:tab/>
        <w:t>Subscription for VFL inference event notifications</w:t>
      </w:r>
      <w:bookmarkEnd w:id="78"/>
      <w:bookmarkEnd w:id="79"/>
    </w:p>
    <w:p w14:paraId="7B0C686D" w14:textId="77777777" w:rsidR="00A852A6" w:rsidRPr="000D70BF" w:rsidRDefault="00A852A6" w:rsidP="00A852A6">
      <w:r w:rsidRPr="000D70BF">
        <w:t>Figure 5.3.2.2.2-1 shows a scenario where the NF service consumer sends a request to the AF to subscribe for VFL inference event notification(s) (as shown in 3GPP TS 23.288 [14]).</w:t>
      </w:r>
    </w:p>
    <w:bookmarkStart w:id="80" w:name="MCCQCTEMPBM_00000089"/>
    <w:p w14:paraId="260F1722" w14:textId="5CFF52D0" w:rsidR="00A852A6" w:rsidRPr="000D70BF" w:rsidRDefault="00A852A6" w:rsidP="00A852A6">
      <w:del w:id="81" w:author="Huawei" w:date="2025-11-04T14:20:00Z">
        <w:r w:rsidRPr="000D70BF" w:rsidDel="000231F1">
          <w:object w:dxaOrig="10118" w:dyaOrig="3315" w14:anchorId="0DE4269A">
            <v:shape id="_x0000_i1035" type="#_x0000_t75" style="width:7in;height:165.4pt" o:ole="">
              <v:imagedata r:id="rId29" o:title=""/>
            </v:shape>
            <o:OLEObject Type="Embed" ProgID="Visio.Drawing.15" ShapeID="_x0000_i1035" DrawAspect="Content" ObjectID="_1825002353" r:id="rId30"/>
          </w:object>
        </w:r>
      </w:del>
      <w:bookmarkEnd w:id="80"/>
      <w:ins w:id="82" w:author="Huawei" w:date="2025-11-04T14:21:00Z">
        <w:r w:rsidR="000231F1" w:rsidRPr="000D70BF">
          <w:object w:dxaOrig="10095" w:dyaOrig="3300" w14:anchorId="217D3FA5">
            <v:shape id="_x0000_i1036" type="#_x0000_t75" style="width:502.9pt;height:165pt" o:ole="">
              <v:imagedata r:id="rId31" o:title=""/>
            </v:shape>
            <o:OLEObject Type="Embed" ProgID="Visio.Drawing.15" ShapeID="_x0000_i1036" DrawAspect="Content" ObjectID="_1825002354" r:id="rId32"/>
          </w:object>
        </w:r>
      </w:ins>
    </w:p>
    <w:p w14:paraId="2BF73ECE" w14:textId="77777777" w:rsidR="00A852A6" w:rsidRPr="000D70BF" w:rsidRDefault="00A852A6" w:rsidP="00A852A6">
      <w:pPr>
        <w:pStyle w:val="TF"/>
      </w:pPr>
      <w:r w:rsidRPr="000D70BF">
        <w:t>Figure 5.3.2.2.2-1: NF service consumer subscribes to VFL inference notifications</w:t>
      </w:r>
    </w:p>
    <w:p w14:paraId="47313B4E" w14:textId="4F4A7132" w:rsidR="00A852A6" w:rsidRPr="000D70BF" w:rsidRDefault="00A852A6" w:rsidP="00A852A6">
      <w:r w:rsidRPr="000D70BF">
        <w:t xml:space="preserve">The NF service consumer shall invoke the </w:t>
      </w:r>
      <w:proofErr w:type="spellStart"/>
      <w:r w:rsidRPr="000D70BF">
        <w:t>Naf_VFLInference_Subscribe</w:t>
      </w:r>
      <w:proofErr w:type="spellEnd"/>
      <w:r w:rsidRPr="000D70BF">
        <w:t xml:space="preserve"> service operation </w:t>
      </w:r>
      <w:del w:id="83" w:author="Huawei" w:date="2025-11-04T11:48:00Z">
        <w:r w:rsidRPr="000D70BF" w:rsidDel="00A852A6">
          <w:delText xml:space="preserve">to </w:delText>
        </w:r>
        <w:r w:rsidRPr="000D70BF" w:rsidDel="00A852A6">
          <w:rPr>
            <w:lang w:eastAsia="ja-JP"/>
          </w:rPr>
          <w:delText>request AF VFL client(s)</w:delText>
        </w:r>
        <w:r w:rsidRPr="000D70BF" w:rsidDel="00A852A6">
          <w:delText xml:space="preserve"> </w:delText>
        </w:r>
      </w:del>
      <w:r w:rsidRPr="000D70BF">
        <w:t xml:space="preserve">to subscribe to VFL inference event notification(s). The NF service consumer </w:t>
      </w:r>
      <w:r w:rsidRPr="000D70BF">
        <w:rPr>
          <w:lang w:val="en-US"/>
        </w:rPr>
        <w:t xml:space="preserve">shall </w:t>
      </w:r>
      <w:r w:rsidRPr="000D70BF">
        <w:t>send an HTTP POST request with "{</w:t>
      </w:r>
      <w:proofErr w:type="spellStart"/>
      <w:r w:rsidRPr="000D70BF">
        <w:t>apiRoot</w:t>
      </w:r>
      <w:proofErr w:type="spellEnd"/>
      <w:r w:rsidRPr="000D70BF">
        <w:t>}/</w:t>
      </w:r>
      <w:proofErr w:type="spellStart"/>
      <w:r w:rsidRPr="000D70BF">
        <w:t>naf-vflinference</w:t>
      </w:r>
      <w:proofErr w:type="spellEnd"/>
      <w:r w:rsidRPr="000D70BF">
        <w:t>/&lt;</w:t>
      </w:r>
      <w:proofErr w:type="spellStart"/>
      <w:r w:rsidRPr="000D70BF">
        <w:t>apiVersion</w:t>
      </w:r>
      <w:proofErr w:type="spellEnd"/>
      <w:r w:rsidRPr="000D70BF">
        <w:t xml:space="preserve">&gt;/subscriptions" as Resource URI representing the "AF VFL Inference Subscriptions", as shown in figure 5.3.2.2.2-1, step 1, to create a subscription for an "Individual </w:t>
      </w:r>
      <w:del w:id="84" w:author="Huawei" w:date="2025-11-04T11:52:00Z">
        <w:r w:rsidRPr="000D70BF" w:rsidDel="00A852A6">
          <w:delText xml:space="preserve">AF </w:delText>
        </w:r>
      </w:del>
      <w:r w:rsidRPr="000D70BF">
        <w:t>VFL Inference Subscription" according to the information in message body.</w:t>
      </w:r>
    </w:p>
    <w:p w14:paraId="46BCEA57" w14:textId="77777777" w:rsidR="00A852A6" w:rsidRPr="000D70BF" w:rsidRDefault="00A852A6" w:rsidP="00A852A6">
      <w:r w:rsidRPr="000D70BF">
        <w:t xml:space="preserve">The </w:t>
      </w:r>
      <w:proofErr w:type="spellStart"/>
      <w:r w:rsidRPr="000D70BF">
        <w:t>VflInferSub</w:t>
      </w:r>
      <w:proofErr w:type="spellEnd"/>
      <w:r w:rsidRPr="000D70BF">
        <w:t xml:space="preserve"> data structure provided in the request body shall include:</w:t>
      </w:r>
    </w:p>
    <w:p w14:paraId="5876DEA0" w14:textId="77777777" w:rsidR="00A852A6" w:rsidRPr="000D70BF" w:rsidRDefault="00A852A6" w:rsidP="00A852A6">
      <w:pPr>
        <w:pStyle w:val="B10"/>
      </w:pPr>
      <w:r w:rsidRPr="000D70BF">
        <w:t>-</w:t>
      </w:r>
      <w:r w:rsidRPr="000D70BF">
        <w:tab/>
        <w:t>an URI where to receive the requested notifications as the "</w:t>
      </w:r>
      <w:proofErr w:type="spellStart"/>
      <w:r w:rsidRPr="000D70BF">
        <w:t>notifUri</w:t>
      </w:r>
      <w:proofErr w:type="spellEnd"/>
      <w:r w:rsidRPr="000D70BF">
        <w:t>" attribute;</w:t>
      </w:r>
    </w:p>
    <w:p w14:paraId="634783DA" w14:textId="77777777" w:rsidR="00A852A6" w:rsidRPr="000D70BF" w:rsidRDefault="00A852A6" w:rsidP="00A852A6">
      <w:pPr>
        <w:pStyle w:val="B10"/>
      </w:pPr>
      <w:r w:rsidRPr="000D70BF">
        <w:t>-</w:t>
      </w:r>
      <w:r w:rsidRPr="000D70BF">
        <w:tab/>
        <w:t>a notification correlation identifier assigned by the NF service consumer for the requested notifications as "</w:t>
      </w:r>
      <w:proofErr w:type="spellStart"/>
      <w:r w:rsidRPr="000D70BF">
        <w:rPr>
          <w:lang w:eastAsia="zh-CN"/>
        </w:rPr>
        <w:t>notifCorrId</w:t>
      </w:r>
      <w:proofErr w:type="spellEnd"/>
      <w:r w:rsidRPr="000D70BF">
        <w:t>" attribute; and</w:t>
      </w:r>
    </w:p>
    <w:p w14:paraId="499A3955" w14:textId="77777777" w:rsidR="00A852A6" w:rsidRPr="000D70BF" w:rsidRDefault="00A852A6" w:rsidP="00A852A6">
      <w:pPr>
        <w:pStyle w:val="B10"/>
      </w:pPr>
      <w:r w:rsidRPr="000D70BF">
        <w:t>-</w:t>
      </w:r>
      <w:r w:rsidRPr="000D70BF">
        <w:tab/>
        <w:t>a description of the subscribed analytics event(s) as the "</w:t>
      </w:r>
      <w:proofErr w:type="spellStart"/>
      <w:r w:rsidRPr="000D70BF">
        <w:t>vflInferAnaSubs</w:t>
      </w:r>
      <w:proofErr w:type="spellEnd"/>
      <w:r w:rsidRPr="000D70BF">
        <w:rPr>
          <w:lang w:eastAsia="zh-CN"/>
        </w:rPr>
        <w:t>" attribute</w:t>
      </w:r>
      <w:r w:rsidRPr="000D70BF">
        <w:rPr>
          <w:lang w:val="en-US" w:eastAsia="zh-CN"/>
        </w:rPr>
        <w:t>.</w:t>
      </w:r>
    </w:p>
    <w:p w14:paraId="3C964460" w14:textId="77777777" w:rsidR="00A852A6" w:rsidRPr="000D70BF" w:rsidRDefault="00A852A6" w:rsidP="00A852A6">
      <w:r w:rsidRPr="000D70BF">
        <w:lastRenderedPageBreak/>
        <w:t>and may include:</w:t>
      </w:r>
    </w:p>
    <w:p w14:paraId="6BC9F030" w14:textId="77777777" w:rsidR="00A852A6" w:rsidRPr="000D70BF" w:rsidRDefault="00A852A6" w:rsidP="00A852A6">
      <w:pPr>
        <w:pStyle w:val="B10"/>
      </w:pPr>
      <w:r w:rsidRPr="000D70BF">
        <w:t>-</w:t>
      </w:r>
      <w:r w:rsidRPr="000D70BF">
        <w:tab/>
        <w:t>the VFL reporting information as the "</w:t>
      </w:r>
      <w:proofErr w:type="spellStart"/>
      <w:r w:rsidRPr="000D70BF">
        <w:t>reportingReqs</w:t>
      </w:r>
      <w:proofErr w:type="spellEnd"/>
      <w:r w:rsidRPr="000D70BF">
        <w:t>" attribute; and</w:t>
      </w:r>
    </w:p>
    <w:p w14:paraId="3D104F0F" w14:textId="77777777" w:rsidR="00A852A6" w:rsidRPr="000D70BF" w:rsidRDefault="00A852A6" w:rsidP="00A852A6">
      <w:pPr>
        <w:pStyle w:val="B10"/>
      </w:pPr>
      <w:r w:rsidRPr="000D70BF">
        <w:t>-</w:t>
      </w:r>
      <w:r w:rsidRPr="000D70BF">
        <w:tab/>
        <w:t>the required conditions to apply VFL inference as the "</w:t>
      </w:r>
      <w:proofErr w:type="spellStart"/>
      <w:r w:rsidRPr="000D70BF">
        <w:t>vflInferReq</w:t>
      </w:r>
      <w:proofErr w:type="spellEnd"/>
      <w:r w:rsidRPr="000D70BF">
        <w:t>" attribute;</w:t>
      </w:r>
    </w:p>
    <w:p w14:paraId="35B5C266" w14:textId="77777777" w:rsidR="00A852A6" w:rsidRPr="000D70BF" w:rsidRDefault="00A852A6" w:rsidP="00A852A6">
      <w:r w:rsidRPr="000D70BF">
        <w:t>Upon the reception of an HTTP POST request with: "{</w:t>
      </w:r>
      <w:proofErr w:type="spellStart"/>
      <w:r w:rsidRPr="000D70BF">
        <w:t>apiRoot</w:t>
      </w:r>
      <w:proofErr w:type="spellEnd"/>
      <w:r w:rsidRPr="000D70BF">
        <w:t>}/</w:t>
      </w:r>
      <w:proofErr w:type="spellStart"/>
      <w:r w:rsidRPr="000D70BF">
        <w:t>naf-vflinference</w:t>
      </w:r>
      <w:proofErr w:type="spellEnd"/>
      <w:r w:rsidRPr="000D70BF">
        <w:t>/&lt;</w:t>
      </w:r>
      <w:proofErr w:type="spellStart"/>
      <w:r w:rsidRPr="000D70BF">
        <w:t>apiVersion</w:t>
      </w:r>
      <w:proofErr w:type="spellEnd"/>
      <w:r w:rsidRPr="000D70BF">
        <w:t xml:space="preserve">&gt;/subscriptions" as Resource URI and </w:t>
      </w:r>
      <w:proofErr w:type="spellStart"/>
      <w:r w:rsidRPr="000D70BF">
        <w:rPr>
          <w:lang w:val="en-US"/>
        </w:rPr>
        <w:t>VflInferSub</w:t>
      </w:r>
      <w:proofErr w:type="spellEnd"/>
      <w:r w:rsidRPr="000D70BF" w:rsidDel="000E35C6">
        <w:t xml:space="preserve"> </w:t>
      </w:r>
      <w:r w:rsidRPr="000D70BF">
        <w:t>data structure as request body, the AF shall create a new subscription and store the subscription.</w:t>
      </w:r>
    </w:p>
    <w:p w14:paraId="18EF95A1" w14:textId="2749A4F7" w:rsidR="00A852A6" w:rsidRPr="000D70BF" w:rsidRDefault="00A852A6" w:rsidP="00A852A6">
      <w:r w:rsidRPr="000D70BF">
        <w:t xml:space="preserve">If the AF created an "Individual </w:t>
      </w:r>
      <w:del w:id="85" w:author="Huawei" w:date="2025-11-04T11:52:00Z">
        <w:r w:rsidRPr="000D70BF" w:rsidDel="00A852A6">
          <w:delText xml:space="preserve">AF </w:delText>
        </w:r>
      </w:del>
      <w:r w:rsidRPr="000D70BF">
        <w:t xml:space="preserve">VFL Inference Subscription" resource, the AF shall respond with "201 Created" with the message body containing a representation of the created subscription, as </w:t>
      </w:r>
      <w:r w:rsidRPr="000D70BF">
        <w:rPr>
          <w:rFonts w:eastAsia="Batang"/>
        </w:rPr>
        <w:t>shown in figure 5.3.2.2.2-1, step 2</w:t>
      </w:r>
      <w:r w:rsidRPr="000D70BF">
        <w:t>. The AF shall include a Location HTTP header field. The Location header field shall contain the URI of the created subscription i.e. "{apiRoot}/naf-vflinference/&lt;apiVersion&gt;/subscriptions/{subscriptionId}".</w:t>
      </w:r>
    </w:p>
    <w:p w14:paraId="3A4BFB69" w14:textId="77777777" w:rsidR="00A852A6" w:rsidRPr="000D70BF" w:rsidRDefault="00A852A6" w:rsidP="00A852A6">
      <w:r w:rsidRPr="000D70BF">
        <w:t>If the immediate reporting indication</w:t>
      </w:r>
      <w:r w:rsidRPr="000D70BF">
        <w:rPr>
          <w:rFonts w:eastAsia="等线"/>
        </w:rPr>
        <w:t xml:space="preserve"> is applicable during the event subscription considering the "</w:t>
      </w:r>
      <w:proofErr w:type="spellStart"/>
      <w:r w:rsidRPr="000D70BF">
        <w:rPr>
          <w:rFonts w:eastAsia="等线"/>
        </w:rPr>
        <w:t>reportingReqs</w:t>
      </w:r>
      <w:proofErr w:type="spellEnd"/>
      <w:r w:rsidRPr="000D70BF">
        <w:rPr>
          <w:rFonts w:eastAsia="等线"/>
        </w:rPr>
        <w:t>" attribute</w:t>
      </w:r>
      <w:r w:rsidRPr="000D70BF">
        <w:t xml:space="preserve"> in the </w:t>
      </w:r>
      <w:proofErr w:type="spellStart"/>
      <w:r w:rsidRPr="000D70BF">
        <w:rPr>
          <w:rFonts w:eastAsia="等线"/>
        </w:rPr>
        <w:t>VflInferSub</w:t>
      </w:r>
      <w:proofErr w:type="spellEnd"/>
      <w:r w:rsidRPr="000D70BF">
        <w:rPr>
          <w:rFonts w:eastAsia="等线"/>
        </w:rPr>
        <w:t xml:space="preserve"> and </w:t>
      </w:r>
      <w:proofErr w:type="spellStart"/>
      <w:r w:rsidRPr="000D70BF">
        <w:rPr>
          <w:rFonts w:eastAsia="等线"/>
        </w:rPr>
        <w:t>VflInferAnaSub</w:t>
      </w:r>
      <w:proofErr w:type="spellEnd"/>
      <w:r w:rsidRPr="000D70BF">
        <w:rPr>
          <w:rFonts w:eastAsia="等线"/>
        </w:rPr>
        <w:t xml:space="preserve"> data structures</w:t>
      </w:r>
      <w:r w:rsidRPr="000D70BF">
        <w:t>, the AF shall include the intermediate VFL inference results of the subscribed events, if available, as the "</w:t>
      </w:r>
      <w:proofErr w:type="spellStart"/>
      <w:r w:rsidRPr="000D70BF">
        <w:t>vflInferResults</w:t>
      </w:r>
      <w:proofErr w:type="spellEnd"/>
      <w:r w:rsidRPr="000D70BF">
        <w:t>" attribute in the HTTP POST response.</w:t>
      </w:r>
    </w:p>
    <w:p w14:paraId="0FF8AE49" w14:textId="77777777" w:rsidR="00A852A6" w:rsidRPr="000D70BF" w:rsidRDefault="00A852A6" w:rsidP="00A852A6">
      <w:pPr>
        <w:rPr>
          <w:lang w:eastAsia="zh-CN"/>
        </w:rPr>
      </w:pPr>
      <w:r w:rsidRPr="000D70BF">
        <w:t>If any error occurs when processing the HTTP POST request, the AF shall send an HTTP error response as specified in clause 6.2.7</w:t>
      </w:r>
      <w:r w:rsidRPr="000D70BF">
        <w:rPr>
          <w:lang w:eastAsia="zh-CN"/>
        </w:rPr>
        <w:t>.</w:t>
      </w:r>
    </w:p>
    <w:p w14:paraId="29F3ED52" w14:textId="77777777" w:rsidR="00A852A6" w:rsidRDefault="00A852A6" w:rsidP="00C839C9"/>
    <w:p w14:paraId="2C2AD785" w14:textId="77777777" w:rsidR="00A138B6" w:rsidRPr="00B61815" w:rsidRDefault="00A138B6" w:rsidP="00A138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73471F" w14:textId="77777777" w:rsidR="00A138B6" w:rsidRPr="000D70BF" w:rsidRDefault="00A138B6" w:rsidP="00A138B6">
      <w:pPr>
        <w:pStyle w:val="50"/>
      </w:pPr>
      <w:bookmarkStart w:id="86" w:name="_Toc200961495"/>
      <w:bookmarkStart w:id="87" w:name="_Toc207824707"/>
      <w:r w:rsidRPr="000D70BF">
        <w:t>5.3.2.3.2</w:t>
      </w:r>
      <w:r w:rsidRPr="000D70BF">
        <w:tab/>
        <w:t>Unsubscribe from VFL inference notifications</w:t>
      </w:r>
      <w:bookmarkEnd w:id="86"/>
      <w:bookmarkEnd w:id="87"/>
    </w:p>
    <w:p w14:paraId="247C21DE" w14:textId="77777777" w:rsidR="00A138B6" w:rsidRPr="000D70BF" w:rsidRDefault="00A138B6" w:rsidP="00A138B6">
      <w:r w:rsidRPr="000D70BF">
        <w:t>Figure 5.3.2.3.2-1 shows a scenario where the NF service consumer sends a request to the AF to unsubscribe</w:t>
      </w:r>
      <w:r w:rsidRPr="000D70BF">
        <w:rPr>
          <w:rFonts w:eastAsia="Batang"/>
        </w:rPr>
        <w:t xml:space="preserve"> </w:t>
      </w:r>
      <w:r w:rsidRPr="000D70BF">
        <w:t>from a VFL inference notification (see also 3GPP TS 23.</w:t>
      </w:r>
      <w:r w:rsidRPr="000D70BF">
        <w:rPr>
          <w:rFonts w:hint="eastAsia"/>
          <w:lang w:eastAsia="zh-CN"/>
        </w:rPr>
        <w:t>288</w:t>
      </w:r>
      <w:r w:rsidRPr="000D70BF">
        <w:t> [14]).</w:t>
      </w:r>
    </w:p>
    <w:bookmarkStart w:id="88" w:name="MCCQCTEMPBM_00000090"/>
    <w:p w14:paraId="492BFE91" w14:textId="6E241F45" w:rsidR="00A138B6" w:rsidRPr="000D70BF" w:rsidRDefault="00A138B6" w:rsidP="00A138B6">
      <w:pPr>
        <w:pStyle w:val="TF"/>
      </w:pPr>
      <w:del w:id="89" w:author="Huawei" w:date="2025-11-04T14:22:00Z">
        <w:r w:rsidRPr="000D70BF" w:rsidDel="00A138B6">
          <w:object w:dxaOrig="10118" w:dyaOrig="3315" w14:anchorId="3C86EE5D">
            <v:shape id="_x0000_i1037" type="#_x0000_t75" style="width:7in;height:165.4pt" o:ole="">
              <v:imagedata r:id="rId33" o:title=""/>
            </v:shape>
            <o:OLEObject Type="Embed" ProgID="Visio.Drawing.15" ShapeID="_x0000_i1037" DrawAspect="Content" ObjectID="_1825002355" r:id="rId34"/>
          </w:object>
        </w:r>
      </w:del>
      <w:bookmarkEnd w:id="88"/>
      <w:ins w:id="90" w:author="Huawei" w:date="2025-11-04T14:22:00Z">
        <w:r w:rsidRPr="000D70BF">
          <w:object w:dxaOrig="10095" w:dyaOrig="3300" w14:anchorId="1E3B9086">
            <v:shape id="_x0000_i1038" type="#_x0000_t75" style="width:502.9pt;height:165pt" o:ole="">
              <v:imagedata r:id="rId35" o:title=""/>
            </v:shape>
            <o:OLEObject Type="Embed" ProgID="Visio.Drawing.15" ShapeID="_x0000_i1038" DrawAspect="Content" ObjectID="_1825002356" r:id="rId36"/>
          </w:object>
        </w:r>
      </w:ins>
    </w:p>
    <w:p w14:paraId="37D1CE01" w14:textId="77777777" w:rsidR="00A138B6" w:rsidRPr="000D70BF" w:rsidRDefault="00A138B6" w:rsidP="00A138B6">
      <w:pPr>
        <w:pStyle w:val="TF"/>
      </w:pPr>
      <w:r w:rsidRPr="000D70BF">
        <w:t>Figure 5.3.2.3.2-1: NF service consumer unsubscribes from VFL inference notifications</w:t>
      </w:r>
    </w:p>
    <w:p w14:paraId="06D8C13A" w14:textId="77777777" w:rsidR="00A138B6" w:rsidRPr="000D70BF" w:rsidRDefault="00A138B6" w:rsidP="00A138B6">
      <w:r w:rsidRPr="000D70BF">
        <w:lastRenderedPageBreak/>
        <w:t xml:space="preserve">The NF service consumer shall invoke the </w:t>
      </w:r>
      <w:proofErr w:type="spellStart"/>
      <w:r w:rsidRPr="000D70BF">
        <w:t>Naf_VFLInference_Unsubscribe</w:t>
      </w:r>
      <w:proofErr w:type="spellEnd"/>
      <w:r w:rsidRPr="000D70BF">
        <w:t xml:space="preserve"> service operation to unsubscribe from VFL inference event notifications. The NF service consumer shall send an HTTP DELETE request with: "{apiRoot}/naf-vflinference/&lt;apiVersion&gt;/subscriptions/{subscriptionId}" as Resource URI, where "{</w:t>
      </w:r>
      <w:proofErr w:type="spellStart"/>
      <w:r w:rsidRPr="000D70BF">
        <w:t>subscriptionId</w:t>
      </w:r>
      <w:proofErr w:type="spellEnd"/>
      <w:r w:rsidRPr="000D70BF">
        <w:t xml:space="preserve">}" is the </w:t>
      </w:r>
      <w:proofErr w:type="spellStart"/>
      <w:r w:rsidRPr="000D70BF">
        <w:t>subscriptionId</w:t>
      </w:r>
      <w:proofErr w:type="spellEnd"/>
      <w:r w:rsidRPr="000D70BF">
        <w:t xml:space="preserve"> of the existing VFL inference subscription that is to be deleted.</w:t>
      </w:r>
    </w:p>
    <w:p w14:paraId="44797EC6" w14:textId="77777777" w:rsidR="00A138B6" w:rsidRPr="000D70BF" w:rsidRDefault="00A138B6" w:rsidP="00A138B6">
      <w:r w:rsidRPr="000D70BF">
        <w:t xml:space="preserve">Upon the reception of an HTTP DELETE request, if the AF successfully processed and accepted the received HTTP DELETE request, the AF shall: </w:t>
      </w:r>
    </w:p>
    <w:p w14:paraId="04014E52" w14:textId="77777777" w:rsidR="00A138B6" w:rsidRPr="000D70BF" w:rsidRDefault="00A138B6" w:rsidP="00A138B6">
      <w:pPr>
        <w:pStyle w:val="B10"/>
      </w:pPr>
      <w:r w:rsidRPr="000D70BF">
        <w:t>-</w:t>
      </w:r>
      <w:r w:rsidRPr="000D70BF">
        <w:tab/>
        <w:t>remove the corresponding subscription; and</w:t>
      </w:r>
    </w:p>
    <w:p w14:paraId="412651D7" w14:textId="77777777" w:rsidR="00A138B6" w:rsidRPr="000D70BF" w:rsidRDefault="00A138B6" w:rsidP="00A138B6">
      <w:pPr>
        <w:pStyle w:val="B10"/>
      </w:pPr>
      <w:r w:rsidRPr="000D70BF">
        <w:t>-</w:t>
      </w:r>
      <w:r w:rsidRPr="000D70BF">
        <w:tab/>
        <w:t>respond</w:t>
      </w:r>
      <w:r w:rsidRPr="000D70BF">
        <w:rPr>
          <w:rFonts w:eastAsia="Batang"/>
        </w:rPr>
        <w:t xml:space="preserve"> </w:t>
      </w:r>
      <w:r w:rsidRPr="000D70BF">
        <w:t>with HTTP "204 No Content" status code.</w:t>
      </w:r>
    </w:p>
    <w:p w14:paraId="761E8BD4" w14:textId="77777777" w:rsidR="00A138B6" w:rsidRPr="000D70BF" w:rsidRDefault="00A138B6" w:rsidP="00A138B6">
      <w:r w:rsidRPr="000D70BF">
        <w:t>If the AF determines the received HTTP DELETE request needs to be redirected, the AF shall send an HTTP redirect response as specified in clause </w:t>
      </w:r>
      <w:r w:rsidRPr="000D70BF">
        <w:rPr>
          <w:lang w:eastAsia="zh-CN"/>
        </w:rPr>
        <w:t xml:space="preserve">6.10.9 of </w:t>
      </w:r>
      <w:r w:rsidRPr="000D70BF">
        <w:rPr>
          <w:lang w:val="en-US"/>
        </w:rPr>
        <w:t>3GPP TS 29.500 [4]</w:t>
      </w:r>
      <w:r w:rsidRPr="000D70BF">
        <w:t>.</w:t>
      </w:r>
    </w:p>
    <w:p w14:paraId="0CE74558" w14:textId="77777777" w:rsidR="00A138B6" w:rsidRPr="000D70BF" w:rsidRDefault="00A138B6" w:rsidP="00A138B6">
      <w:pPr>
        <w:rPr>
          <w:lang w:val="en-US"/>
        </w:rPr>
      </w:pPr>
      <w:r w:rsidRPr="000D70BF">
        <w:t>If errors occur when processing the HTTP DELETE request, the AF shall send an HTTP error response as specified in clause 6.2.7.</w:t>
      </w:r>
    </w:p>
    <w:p w14:paraId="461970DA" w14:textId="77777777" w:rsidR="00A138B6" w:rsidRPr="00A852A6" w:rsidRDefault="00A138B6" w:rsidP="00C839C9"/>
    <w:p w14:paraId="0C828AB6" w14:textId="77777777" w:rsidR="00C839C9" w:rsidRPr="00B61815" w:rsidRDefault="00C839C9" w:rsidP="00C839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655A75" w14:textId="77777777" w:rsidR="00B17B80" w:rsidRPr="000D70BF" w:rsidRDefault="00B17B80" w:rsidP="00B17B80">
      <w:pPr>
        <w:pStyle w:val="50"/>
      </w:pPr>
      <w:r w:rsidRPr="000D70BF">
        <w:t>5.3.2.4.2</w:t>
      </w:r>
      <w:r w:rsidRPr="000D70BF">
        <w:tab/>
        <w:t>Notification about subscribed event</w:t>
      </w:r>
      <w:bookmarkEnd w:id="32"/>
      <w:bookmarkEnd w:id="33"/>
    </w:p>
    <w:p w14:paraId="784BEDFA" w14:textId="77777777" w:rsidR="00B17B80" w:rsidRPr="000D70BF" w:rsidRDefault="00B17B80" w:rsidP="00B17B80">
      <w:r w:rsidRPr="000D70BF">
        <w:t>Figure 5.3.2.</w:t>
      </w:r>
      <w:r w:rsidRPr="000D70BF">
        <w:rPr>
          <w:rFonts w:hint="eastAsia"/>
        </w:rPr>
        <w:t>4</w:t>
      </w:r>
      <w:r w:rsidRPr="000D70BF">
        <w:t>.2-1 shows a scenario where the AF sends a request to the NF Service Consumer to notify for VFL inference event notifications (see also 3GPP TS 23.</w:t>
      </w:r>
      <w:r w:rsidRPr="000D70BF">
        <w:rPr>
          <w:rFonts w:hint="eastAsia"/>
        </w:rPr>
        <w:t>288</w:t>
      </w:r>
      <w:r w:rsidRPr="000D70BF">
        <w:t> [14]).</w:t>
      </w:r>
    </w:p>
    <w:p w14:paraId="13F587DC" w14:textId="77777777" w:rsidR="00B17B80" w:rsidRPr="000D70BF" w:rsidRDefault="00B17B80" w:rsidP="00B17B80"/>
    <w:bookmarkStart w:id="91" w:name="MCCQCTEMPBM_00000091"/>
    <w:p w14:paraId="4D69B619" w14:textId="5B7BAB1A" w:rsidR="00B17B80" w:rsidRPr="000D70BF" w:rsidRDefault="00B17B80" w:rsidP="00B17B80">
      <w:pPr>
        <w:pStyle w:val="TF"/>
      </w:pPr>
      <w:del w:id="92" w:author="Huawei" w:date="2025-11-04T14:22:00Z">
        <w:r w:rsidRPr="000D70BF" w:rsidDel="00A138B6">
          <w:object w:dxaOrig="10118" w:dyaOrig="3315" w14:anchorId="13933502">
            <v:shape id="_x0000_i1039" type="#_x0000_t75" style="width:7in;height:165.4pt" o:ole="">
              <v:imagedata r:id="rId37" o:title=""/>
            </v:shape>
            <o:OLEObject Type="Embed" ProgID="Visio.Drawing.15" ShapeID="_x0000_i1039" DrawAspect="Content" ObjectID="_1825002357" r:id="rId38"/>
          </w:object>
        </w:r>
      </w:del>
      <w:bookmarkEnd w:id="91"/>
      <w:ins w:id="93" w:author="Huawei" w:date="2025-11-04T14:22:00Z">
        <w:r w:rsidR="00C85DC4" w:rsidRPr="000D70BF">
          <w:object w:dxaOrig="10095" w:dyaOrig="3300" w14:anchorId="793AAFEA">
            <v:shape id="_x0000_i1040" type="#_x0000_t75" style="width:502.9pt;height:165pt" o:ole="">
              <v:imagedata r:id="rId39" o:title=""/>
            </v:shape>
            <o:OLEObject Type="Embed" ProgID="Visio.Drawing.15" ShapeID="_x0000_i1040" DrawAspect="Content" ObjectID="_1825002358" r:id="rId40"/>
          </w:object>
        </w:r>
      </w:ins>
    </w:p>
    <w:p w14:paraId="6B7BB93E" w14:textId="77777777" w:rsidR="00B17B80" w:rsidRPr="000D70BF" w:rsidRDefault="00B17B80" w:rsidP="00B17B80">
      <w:pPr>
        <w:pStyle w:val="TF"/>
      </w:pPr>
      <w:r w:rsidRPr="000D70BF">
        <w:t>Figure 5.3.2.</w:t>
      </w:r>
      <w:r w:rsidRPr="000D70BF">
        <w:rPr>
          <w:rFonts w:hint="eastAsia"/>
          <w:lang w:eastAsia="zh-CN"/>
        </w:rPr>
        <w:t>4</w:t>
      </w:r>
      <w:r w:rsidRPr="000D70BF">
        <w:t>.2-1: AF notifies the</w:t>
      </w:r>
      <w:r w:rsidRPr="000D70BF">
        <w:rPr>
          <w:rFonts w:eastAsia="Batang"/>
        </w:rPr>
        <w:t xml:space="preserve"> </w:t>
      </w:r>
      <w:r w:rsidRPr="000D70BF">
        <w:t>subscribed VFL inference event</w:t>
      </w:r>
    </w:p>
    <w:p w14:paraId="047E6967" w14:textId="77777777" w:rsidR="00B17B80" w:rsidRPr="000D70BF" w:rsidRDefault="00B17B80" w:rsidP="00B17B80">
      <w:r w:rsidRPr="000D70BF">
        <w:t xml:space="preserve">The AF shall invoke the </w:t>
      </w:r>
      <w:proofErr w:type="spellStart"/>
      <w:r w:rsidRPr="000D70BF">
        <w:t>Naf_VFLInference_Notify</w:t>
      </w:r>
      <w:proofErr w:type="spellEnd"/>
      <w:r w:rsidRPr="000D70BF">
        <w:t xml:space="preserve"> service operation to notify about a subscribed VFL inference event. The AF shall send an HTTP POST request with "{</w:t>
      </w:r>
      <w:proofErr w:type="spellStart"/>
      <w:r w:rsidRPr="000D70BF">
        <w:t>notifUri</w:t>
      </w:r>
      <w:proofErr w:type="spellEnd"/>
      <w:r w:rsidRPr="000D70BF">
        <w:t xml:space="preserve">}" received in the </w:t>
      </w:r>
      <w:proofErr w:type="spellStart"/>
      <w:r w:rsidRPr="000D70BF">
        <w:t>Naf_VFLInference_Subscribe</w:t>
      </w:r>
      <w:proofErr w:type="spellEnd"/>
      <w:r w:rsidRPr="000D70BF">
        <w:t xml:space="preserve"> service </w:t>
      </w:r>
      <w:r w:rsidRPr="000D70BF">
        <w:lastRenderedPageBreak/>
        <w:t xml:space="preserve">operation as Resource URI, as shown in figure 5.3.2.4.2-1, step 1. The </w:t>
      </w:r>
      <w:proofErr w:type="spellStart"/>
      <w:r w:rsidRPr="000D70BF">
        <w:t>VflInferNotif</w:t>
      </w:r>
      <w:proofErr w:type="spellEnd"/>
      <w:r w:rsidRPr="000D70BF">
        <w:t xml:space="preserve"> data structure provided in the request body that shall include:</w:t>
      </w:r>
    </w:p>
    <w:p w14:paraId="009E3ADC" w14:textId="77777777" w:rsidR="00B17B80" w:rsidRPr="000D70BF" w:rsidRDefault="00B17B80" w:rsidP="00B17B80">
      <w:pPr>
        <w:pStyle w:val="B10"/>
        <w:rPr>
          <w:lang w:eastAsia="zh-CN"/>
        </w:rPr>
      </w:pPr>
      <w:r w:rsidRPr="000D70BF">
        <w:t>-</w:t>
      </w:r>
      <w:r w:rsidRPr="000D70BF">
        <w:tab/>
        <w:t>a notification correlation identifier as</w:t>
      </w:r>
      <w:r w:rsidRPr="000D70BF">
        <w:rPr>
          <w:lang w:eastAsia="zh-CN"/>
        </w:rPr>
        <w:t xml:space="preserve"> "</w:t>
      </w:r>
      <w:proofErr w:type="spellStart"/>
      <w:r w:rsidRPr="000D70BF">
        <w:rPr>
          <w:lang w:eastAsia="zh-CN"/>
        </w:rPr>
        <w:t>notifCorr</w:t>
      </w:r>
      <w:del w:id="94" w:author="Huawei" w:date="2025-11-04T10:55:00Z">
        <w:r w:rsidRPr="000D70BF" w:rsidDel="00B17B80">
          <w:rPr>
            <w:lang w:eastAsia="zh-CN"/>
          </w:rPr>
          <w:delText>e</w:delText>
        </w:r>
      </w:del>
      <w:r w:rsidRPr="000D70BF">
        <w:rPr>
          <w:lang w:eastAsia="zh-CN"/>
        </w:rPr>
        <w:t>Id</w:t>
      </w:r>
      <w:proofErr w:type="spellEnd"/>
      <w:r w:rsidRPr="000D70BF">
        <w:rPr>
          <w:lang w:eastAsia="zh-CN"/>
        </w:rPr>
        <w:t>" attribute;</w:t>
      </w:r>
    </w:p>
    <w:p w14:paraId="5144C45D" w14:textId="77777777" w:rsidR="00B17B80" w:rsidRPr="000D70BF" w:rsidRDefault="00B17B80" w:rsidP="00B17B80">
      <w:pPr>
        <w:pStyle w:val="B10"/>
        <w:rPr>
          <w:lang w:eastAsia="zh-CN"/>
        </w:rPr>
      </w:pPr>
      <w:r w:rsidRPr="000D70BF">
        <w:rPr>
          <w:lang w:eastAsia="zh-CN"/>
        </w:rPr>
        <w:t>-</w:t>
      </w:r>
      <w:r w:rsidRPr="000D70BF">
        <w:rPr>
          <w:lang w:eastAsia="zh-CN"/>
        </w:rPr>
        <w:tab/>
      </w:r>
      <w:r w:rsidRPr="000D70BF">
        <w:t>description of the notified event as "</w:t>
      </w:r>
      <w:proofErr w:type="spellStart"/>
      <w:r w:rsidRPr="000D70BF">
        <w:t>vflInferResults</w:t>
      </w:r>
      <w:proofErr w:type="spellEnd"/>
      <w:del w:id="95" w:author="Huawei" w:date="2025-11-04T10:55:00Z">
        <w:r w:rsidRPr="000D70BF" w:rsidDel="00B17B80">
          <w:delText xml:space="preserve"> </w:delText>
        </w:r>
      </w:del>
      <w:r w:rsidRPr="000D70BF">
        <w:t>" attribute</w:t>
      </w:r>
      <w:r w:rsidRPr="000D70BF">
        <w:rPr>
          <w:lang w:eastAsia="zh-CN"/>
        </w:rPr>
        <w:t>.</w:t>
      </w:r>
    </w:p>
    <w:p w14:paraId="562E17B3" w14:textId="77777777" w:rsidR="00B17B80" w:rsidRPr="000D70BF" w:rsidRDefault="00B17B80" w:rsidP="00B17B80">
      <w:r w:rsidRPr="000D70BF">
        <w:t>Upon the reception of an HTTP POST request, if the NF service consumer successfully processed and accepted the received HTTP POST request, the NF Service Consumer shall store the notification and respond with HTTP "204 No Content" status code.</w:t>
      </w:r>
    </w:p>
    <w:p w14:paraId="41501341" w14:textId="77777777" w:rsidR="00B17B80" w:rsidRPr="000D70BF" w:rsidRDefault="00B17B80" w:rsidP="00B17B80">
      <w:r w:rsidRPr="000D70BF">
        <w:t>If the NF service consumer determines the received HTTP POST request needs to be redirected, the NF service consumer shall send an HTTP redirect response as specified in clause </w:t>
      </w:r>
      <w:r w:rsidRPr="000D70BF">
        <w:rPr>
          <w:lang w:eastAsia="zh-CN"/>
        </w:rPr>
        <w:t xml:space="preserve">6.10.9 of </w:t>
      </w:r>
      <w:r w:rsidRPr="000D70BF">
        <w:rPr>
          <w:lang w:val="en-US"/>
        </w:rPr>
        <w:t>3GPP TS 29.500 [4]</w:t>
      </w:r>
      <w:r w:rsidRPr="000D70BF">
        <w:t>.</w:t>
      </w:r>
    </w:p>
    <w:p w14:paraId="37FF8DAA" w14:textId="77777777" w:rsidR="00B17B80" w:rsidRPr="000D70BF" w:rsidRDefault="00B17B80" w:rsidP="00B17B80">
      <w:r w:rsidRPr="000D70BF">
        <w:t>If errors occur when processing the HTTP POST request, the NF service consumer shall send an HTTP error response as specified in clause 6.2.7.</w:t>
      </w:r>
    </w:p>
    <w:p w14:paraId="1F3992D0" w14:textId="77777777" w:rsidR="00414586" w:rsidRDefault="00414586" w:rsidP="00414586"/>
    <w:p w14:paraId="6C2E1747" w14:textId="77777777" w:rsidR="00471523" w:rsidRPr="00B61815" w:rsidRDefault="00471523" w:rsidP="0047152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551AA11" w14:textId="77777777" w:rsidR="00471523" w:rsidRPr="000D70BF" w:rsidRDefault="00471523" w:rsidP="00471523">
      <w:pPr>
        <w:pStyle w:val="50"/>
      </w:pPr>
      <w:bookmarkStart w:id="96" w:name="_Toc207824736"/>
      <w:r w:rsidRPr="000D70BF">
        <w:t>5.5.2.3.2</w:t>
      </w:r>
      <w:r w:rsidRPr="000D70BF">
        <w:tab/>
        <w:t>Inference Subscription Deletion</w:t>
      </w:r>
      <w:bookmarkEnd w:id="96"/>
    </w:p>
    <w:p w14:paraId="18F62E64" w14:textId="77777777" w:rsidR="00471523" w:rsidRPr="000D70BF" w:rsidRDefault="00471523" w:rsidP="00471523">
      <w:pPr>
        <w:rPr>
          <w:rFonts w:eastAsia="等线"/>
        </w:rPr>
      </w:pPr>
      <w:r w:rsidRPr="000D70BF">
        <w:rPr>
          <w:rFonts w:eastAsia="等线"/>
        </w:rPr>
        <w:t>Figure 5.5.2.3.2-1 shows a scenario where the NF service consumer sends a request to the AF to unsubscribe</w:t>
      </w:r>
      <w:r w:rsidRPr="000D70BF">
        <w:rPr>
          <w:rFonts w:eastAsia="Batang"/>
        </w:rPr>
        <w:t xml:space="preserve"> </w:t>
      </w:r>
      <w:r w:rsidRPr="000D70BF">
        <w:rPr>
          <w:rFonts w:eastAsia="等线"/>
        </w:rPr>
        <w:t>from an inference notification (see also 3GPP TS 23.</w:t>
      </w:r>
      <w:r w:rsidRPr="000D70BF">
        <w:rPr>
          <w:rFonts w:eastAsia="等线" w:hint="eastAsia"/>
          <w:lang w:eastAsia="zh-CN"/>
        </w:rPr>
        <w:t>288</w:t>
      </w:r>
      <w:r w:rsidRPr="000D70BF">
        <w:rPr>
          <w:rFonts w:eastAsia="等线"/>
        </w:rPr>
        <w:t> [</w:t>
      </w:r>
      <w:r w:rsidRPr="000D70BF">
        <w:rPr>
          <w:rFonts w:eastAsia="等线"/>
          <w:lang w:eastAsia="zh-CN"/>
        </w:rPr>
        <w:t>14</w:t>
      </w:r>
      <w:r w:rsidRPr="000D70BF">
        <w:rPr>
          <w:rFonts w:eastAsia="等线"/>
        </w:rPr>
        <w:t>]).</w:t>
      </w:r>
    </w:p>
    <w:bookmarkStart w:id="97" w:name="MCCQCTEMPBM_00000102"/>
    <w:p w14:paraId="375E5F23" w14:textId="13B00B63" w:rsidR="00471523" w:rsidRPr="000D70BF" w:rsidRDefault="00471523" w:rsidP="00471523">
      <w:del w:id="98" w:author="Huawei" w:date="2025-11-04T14:51:00Z">
        <w:r w:rsidRPr="000D70BF" w:rsidDel="00471523">
          <w:object w:dxaOrig="10095" w:dyaOrig="3300" w14:anchorId="025FEE9D">
            <v:shape id="_x0000_i1041" type="#_x0000_t75" style="width:502.9pt;height:165pt" o:ole="">
              <v:imagedata r:id="rId41" o:title=""/>
            </v:shape>
            <o:OLEObject Type="Embed" ProgID="Visio.Drawing.15" ShapeID="_x0000_i1041" DrawAspect="Content" ObjectID="_1825002359" r:id="rId42"/>
          </w:object>
        </w:r>
      </w:del>
      <w:bookmarkEnd w:id="97"/>
      <w:ins w:id="99" w:author="Huawei" w:date="2025-11-04T14:51:00Z">
        <w:r w:rsidRPr="000D70BF">
          <w:object w:dxaOrig="10095" w:dyaOrig="3300" w14:anchorId="085A8514">
            <v:shape id="_x0000_i1042" type="#_x0000_t75" style="width:502.9pt;height:165pt" o:ole="">
              <v:imagedata r:id="rId41" o:title=""/>
            </v:shape>
            <o:OLEObject Type="Embed" ProgID="Visio.Drawing.15" ShapeID="_x0000_i1042" DrawAspect="Content" ObjectID="_1825002360" r:id="rId43"/>
          </w:object>
        </w:r>
      </w:ins>
    </w:p>
    <w:p w14:paraId="3A748D05" w14:textId="77777777" w:rsidR="00471523" w:rsidRPr="000D70BF" w:rsidRDefault="00471523" w:rsidP="00471523">
      <w:pPr>
        <w:pStyle w:val="TF"/>
      </w:pPr>
      <w:r w:rsidRPr="000D70BF">
        <w:t>Figure 5.5.2.3.2-1: NF service consumer unsubscribes from inference notifications</w:t>
      </w:r>
    </w:p>
    <w:p w14:paraId="2452C159" w14:textId="77777777" w:rsidR="00471523" w:rsidRPr="000D70BF" w:rsidRDefault="00471523" w:rsidP="00471523">
      <w:pPr>
        <w:rPr>
          <w:lang w:eastAsia="zh-CN"/>
        </w:rPr>
      </w:pPr>
      <w:r w:rsidRPr="000D70BF">
        <w:rPr>
          <w:lang w:eastAsia="zh-CN"/>
        </w:rPr>
        <w:t>In order to request the deletion of an existing Inference Subscription, the NF service consumer shall send an HTTP DELETE request to the AF targeting the URI of the corresponding "Individual Inference Subscription" resource.</w:t>
      </w:r>
    </w:p>
    <w:p w14:paraId="15D04695" w14:textId="77777777" w:rsidR="00471523" w:rsidRPr="000D70BF" w:rsidRDefault="00471523" w:rsidP="00471523">
      <w:pPr>
        <w:rPr>
          <w:lang w:eastAsia="zh-CN"/>
        </w:rPr>
      </w:pPr>
      <w:r w:rsidRPr="000D70BF">
        <w:rPr>
          <w:lang w:eastAsia="zh-CN"/>
        </w:rPr>
        <w:t>Upon success, the AF shall respond with an HTTP "204 No Content" status code.</w:t>
      </w:r>
    </w:p>
    <w:p w14:paraId="72306E09" w14:textId="77777777" w:rsidR="00471523" w:rsidRPr="000D70BF" w:rsidRDefault="00471523" w:rsidP="00471523">
      <w:pPr>
        <w:rPr>
          <w:lang w:eastAsia="zh-CN"/>
        </w:rPr>
      </w:pPr>
      <w:r w:rsidRPr="000D70BF">
        <w:rPr>
          <w:lang w:eastAsia="zh-CN"/>
        </w:rPr>
        <w:lastRenderedPageBreak/>
        <w:t>On failure, the appropriate HTTP status code indicating the error shall be returned and appropriate additional error information should be returned in the HTTP DELETE response body, as specified in clause 6.4.7.</w:t>
      </w:r>
    </w:p>
    <w:bookmarkEnd w:id="34"/>
    <w:bookmarkEnd w:id="35"/>
    <w:bookmarkEnd w:id="36"/>
    <w:p w14:paraId="35368D97" w14:textId="77777777" w:rsidR="002E14ED" w:rsidRPr="002E14ED" w:rsidRDefault="002E14ED" w:rsidP="002E14ED">
      <w:pPr>
        <w:rPr>
          <w:noProof/>
        </w:rPr>
      </w:pPr>
    </w:p>
    <w:bookmarkEnd w:id="37"/>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defaul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B5BA0" w14:textId="77777777" w:rsidR="00431505" w:rsidRDefault="00431505">
      <w:r>
        <w:separator/>
      </w:r>
    </w:p>
  </w:endnote>
  <w:endnote w:type="continuationSeparator" w:id="0">
    <w:p w14:paraId="53B886AE" w14:textId="77777777" w:rsidR="00431505" w:rsidRDefault="00431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97D00" w14:textId="77777777" w:rsidR="00431505" w:rsidRDefault="00431505">
      <w:r>
        <w:separator/>
      </w:r>
    </w:p>
  </w:footnote>
  <w:footnote w:type="continuationSeparator" w:id="0">
    <w:p w14:paraId="5AA45ABD" w14:textId="77777777" w:rsidR="00431505" w:rsidRDefault="00431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0F33E0" w:rsidRDefault="000F33E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943921012">
    <w:abstractNumId w:val="2"/>
  </w:num>
  <w:num w:numId="2" w16cid:durableId="1358460154">
    <w:abstractNumId w:val="1"/>
  </w:num>
  <w:num w:numId="3" w16cid:durableId="1766877145">
    <w:abstractNumId w:val="0"/>
  </w:num>
  <w:num w:numId="4" w16cid:durableId="971256019">
    <w:abstractNumId w:val="16"/>
  </w:num>
  <w:num w:numId="5" w16cid:durableId="1689599527">
    <w:abstractNumId w:val="20"/>
  </w:num>
  <w:num w:numId="6" w16cid:durableId="821317703">
    <w:abstractNumId w:val="21"/>
  </w:num>
  <w:num w:numId="7" w16cid:durableId="1562325446">
    <w:abstractNumId w:val="28"/>
  </w:num>
  <w:num w:numId="8" w16cid:durableId="1786655236">
    <w:abstractNumId w:val="3"/>
  </w:num>
  <w:num w:numId="9" w16cid:durableId="1395083773">
    <w:abstractNumId w:val="5"/>
  </w:num>
  <w:num w:numId="10" w16cid:durableId="1643658629">
    <w:abstractNumId w:val="8"/>
  </w:num>
  <w:num w:numId="11" w16cid:durableId="1991203041">
    <w:abstractNumId w:val="6"/>
  </w:num>
  <w:num w:numId="12" w16cid:durableId="575549965">
    <w:abstractNumId w:val="7"/>
  </w:num>
  <w:num w:numId="13" w16cid:durableId="493841566">
    <w:abstractNumId w:val="4"/>
  </w:num>
  <w:num w:numId="14" w16cid:durableId="843134996">
    <w:abstractNumId w:val="17"/>
  </w:num>
  <w:num w:numId="15" w16cid:durableId="4544489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771121557">
    <w:abstractNumId w:val="14"/>
  </w:num>
  <w:num w:numId="17" w16cid:durableId="162018187">
    <w:abstractNumId w:val="30"/>
  </w:num>
  <w:num w:numId="18" w16cid:durableId="1045064354">
    <w:abstractNumId w:val="24"/>
  </w:num>
  <w:num w:numId="19" w16cid:durableId="8192705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0129990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818109392">
    <w:abstractNumId w:val="31"/>
  </w:num>
  <w:num w:numId="22" w16cid:durableId="1595885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2071734059">
    <w:abstractNumId w:val="9"/>
  </w:num>
  <w:num w:numId="24" w16cid:durableId="16354088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1582294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473208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45791286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751854581">
    <w:abstractNumId w:val="18"/>
  </w:num>
  <w:num w:numId="29" w16cid:durableId="1649238793">
    <w:abstractNumId w:val="23"/>
  </w:num>
  <w:num w:numId="30" w16cid:durableId="1684743642">
    <w:abstractNumId w:val="2"/>
    <w:lvlOverride w:ilvl="0">
      <w:startOverride w:val="1"/>
    </w:lvlOverride>
  </w:num>
  <w:num w:numId="31" w16cid:durableId="1884321598">
    <w:abstractNumId w:val="1"/>
    <w:lvlOverride w:ilvl="0">
      <w:startOverride w:val="1"/>
    </w:lvlOverride>
  </w:num>
  <w:num w:numId="32" w16cid:durableId="564099009">
    <w:abstractNumId w:val="0"/>
    <w:lvlOverride w:ilvl="0">
      <w:startOverride w:val="1"/>
    </w:lvlOverride>
  </w:num>
  <w:num w:numId="33" w16cid:durableId="1920868974">
    <w:abstractNumId w:val="13"/>
  </w:num>
  <w:num w:numId="34" w16cid:durableId="1828857150">
    <w:abstractNumId w:val="25"/>
  </w:num>
  <w:num w:numId="35" w16cid:durableId="264193437">
    <w:abstractNumId w:val="22"/>
  </w:num>
  <w:num w:numId="36" w16cid:durableId="1553424519">
    <w:abstractNumId w:val="19"/>
  </w:num>
  <w:num w:numId="37" w16cid:durableId="3191168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50021399">
    <w:abstractNumId w:val="11"/>
  </w:num>
  <w:num w:numId="39" w16cid:durableId="1972709741">
    <w:abstractNumId w:val="29"/>
  </w:num>
  <w:num w:numId="40" w16cid:durableId="19934601">
    <w:abstractNumId w:val="27"/>
  </w:num>
  <w:num w:numId="41" w16cid:durableId="1686394513">
    <w:abstractNumId w:val="12"/>
  </w:num>
  <w:num w:numId="42" w16cid:durableId="2090926586">
    <w:abstractNumId w:val="26"/>
  </w:num>
  <w:num w:numId="43" w16cid:durableId="309287250">
    <w:abstractNumId w:val="32"/>
  </w:num>
  <w:num w:numId="44" w16cid:durableId="885987894">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1F1"/>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970"/>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3E0"/>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6F0B"/>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48E6"/>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61C"/>
    <w:rsid w:val="00226EDD"/>
    <w:rsid w:val="00227BD3"/>
    <w:rsid w:val="0023080E"/>
    <w:rsid w:val="002310B6"/>
    <w:rsid w:val="002313D1"/>
    <w:rsid w:val="00231495"/>
    <w:rsid w:val="00231ED9"/>
    <w:rsid w:val="00232314"/>
    <w:rsid w:val="00232FDE"/>
    <w:rsid w:val="002331DE"/>
    <w:rsid w:val="00233BA9"/>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1189"/>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1CBC"/>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4549"/>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845"/>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49EC"/>
    <w:rsid w:val="00425055"/>
    <w:rsid w:val="0042641B"/>
    <w:rsid w:val="004265BC"/>
    <w:rsid w:val="004275E0"/>
    <w:rsid w:val="004277F4"/>
    <w:rsid w:val="00427AE9"/>
    <w:rsid w:val="00427BA2"/>
    <w:rsid w:val="00427DC9"/>
    <w:rsid w:val="0043013A"/>
    <w:rsid w:val="00430649"/>
    <w:rsid w:val="0043143D"/>
    <w:rsid w:val="00431505"/>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163"/>
    <w:rsid w:val="00471523"/>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5D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308"/>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15C5"/>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4E66"/>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040"/>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6208"/>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3DE1"/>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1DE9"/>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8B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6A2D"/>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6F9"/>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2A6"/>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D718B"/>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13F"/>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17B80"/>
    <w:rsid w:val="00B203ED"/>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9C9"/>
    <w:rsid w:val="00C83C04"/>
    <w:rsid w:val="00C84103"/>
    <w:rsid w:val="00C84D87"/>
    <w:rsid w:val="00C851E8"/>
    <w:rsid w:val="00C858BC"/>
    <w:rsid w:val="00C85B81"/>
    <w:rsid w:val="00C85DC4"/>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2284"/>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1D9"/>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4619"/>
    <w:rsid w:val="00ED51D6"/>
    <w:rsid w:val="00ED5491"/>
    <w:rsid w:val="00ED56AB"/>
    <w:rsid w:val="00ED5E60"/>
    <w:rsid w:val="00ED5F18"/>
    <w:rsid w:val="00ED74E2"/>
    <w:rsid w:val="00ED759B"/>
    <w:rsid w:val="00ED7C48"/>
    <w:rsid w:val="00ED7E8C"/>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57C"/>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2665"/>
    <w:rsid w:val="00F950D7"/>
    <w:rsid w:val="00F951AD"/>
    <w:rsid w:val="00F9541A"/>
    <w:rsid w:val="00F966DA"/>
    <w:rsid w:val="00F96C74"/>
    <w:rsid w:val="00FA2C0C"/>
    <w:rsid w:val="00FA3403"/>
    <w:rsid w:val="00FA38C9"/>
    <w:rsid w:val="00FA4688"/>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2.doc"/><Relationship Id="rId26" Type="http://schemas.openxmlformats.org/officeDocument/2006/relationships/package" Target="embeddings/Microsoft_Visio___5.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9.vsdx"/><Relationship Id="rId42" Type="http://schemas.openxmlformats.org/officeDocument/2006/relationships/package" Target="embeddings/Microsoft_Visio___13.vsdx"/><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__4.vsdx"/><Relationship Id="rId32" Type="http://schemas.openxmlformats.org/officeDocument/2006/relationships/package" Target="embeddings/Microsoft_Visio___8.vsdx"/><Relationship Id="rId37" Type="http://schemas.openxmlformats.org/officeDocument/2006/relationships/image" Target="media/image15.emf"/><Relationship Id="rId40" Type="http://schemas.openxmlformats.org/officeDocument/2006/relationships/package" Target="embeddings/Microsoft_Visio___12.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6.vsdx"/><Relationship Id="rId36" Type="http://schemas.openxmlformats.org/officeDocument/2006/relationships/package" Target="embeddings/Microsoft_Visio___10.vsdx"/><Relationship Id="rId10" Type="http://schemas.openxmlformats.org/officeDocument/2006/relationships/oleObject" Target="embeddings/Microsoft_Word_97_-_2003_Document.doc"/><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1.doc"/><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package" Target="embeddings/Microsoft_Visio___7.vsdx"/><Relationship Id="rId35" Type="http://schemas.openxmlformats.org/officeDocument/2006/relationships/image" Target="media/image14.emf"/><Relationship Id="rId43" Type="http://schemas.openxmlformats.org/officeDocument/2006/relationships/package" Target="embeddings/Microsoft_Visio___14.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__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1.vsdx"/><Relationship Id="rId46" Type="http://schemas.microsoft.com/office/2011/relationships/people" Target="people.xml"/><Relationship Id="rId20" Type="http://schemas.openxmlformats.org/officeDocument/2006/relationships/package" Target="embeddings/Microsoft_Visio___3.vsdx"/><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208B2-31CB-454F-B500-C958B6B34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923</TotalTime>
  <Pages>11</Pages>
  <Words>2157</Words>
  <Characters>12300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zxf2511</cp:lastModifiedBy>
  <cp:revision>101</cp:revision>
  <cp:lastPrinted>1900-01-01T00:00:00Z</cp:lastPrinted>
  <dcterms:created xsi:type="dcterms:W3CDTF">2025-09-18T11:10:00Z</dcterms:created>
  <dcterms:modified xsi:type="dcterms:W3CDTF">2025-11-18T12:06:00Z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